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F3F104" w14:textId="77777777" w:rsidR="00A156E9" w:rsidRPr="00AD5207" w:rsidRDefault="00AD5207" w:rsidP="00AD5207">
      <w:pPr>
        <w:jc w:val="center"/>
        <w:rPr>
          <w:rFonts w:ascii="Verdana" w:hAnsi="Verdana" w:cs="Arial"/>
          <w:b/>
          <w:sz w:val="20"/>
          <w:szCs w:val="20"/>
          <w:lang w:val="nl-NL"/>
        </w:rPr>
      </w:pPr>
      <w:r w:rsidRPr="00AD5207">
        <w:rPr>
          <w:rFonts w:ascii="Verdana" w:hAnsi="Verdana" w:cs="Arial"/>
          <w:b/>
          <w:sz w:val="20"/>
          <w:szCs w:val="20"/>
          <w:lang w:val="nl-NL"/>
        </w:rPr>
        <w:t xml:space="preserve">LEESWIJZER </w:t>
      </w:r>
      <w:r w:rsidR="00A156E9" w:rsidRPr="00AD5207">
        <w:rPr>
          <w:rFonts w:ascii="Verdana" w:hAnsi="Verdana" w:cs="Arial"/>
          <w:b/>
          <w:sz w:val="20"/>
          <w:szCs w:val="20"/>
          <w:lang w:val="nl-NL"/>
        </w:rPr>
        <w:t xml:space="preserve">WW RWS 5518 </w:t>
      </w:r>
      <w:r w:rsidRPr="00AD5207">
        <w:rPr>
          <w:rFonts w:ascii="Verdana" w:hAnsi="Verdana" w:cs="Arial"/>
          <w:b/>
          <w:sz w:val="20"/>
          <w:szCs w:val="20"/>
          <w:lang w:val="nl-NL"/>
        </w:rPr>
        <w:t>“</w:t>
      </w:r>
      <w:r w:rsidR="00A156E9" w:rsidRPr="00AD5207">
        <w:rPr>
          <w:rFonts w:ascii="Verdana" w:hAnsi="Verdana" w:cs="Arial"/>
          <w:b/>
          <w:sz w:val="20"/>
          <w:szCs w:val="20"/>
          <w:lang w:val="nl-NL"/>
        </w:rPr>
        <w:t>Eisen aan componenten van de Rijksweg</w:t>
      </w:r>
      <w:r w:rsidRPr="00AD5207">
        <w:rPr>
          <w:rFonts w:ascii="Verdana" w:hAnsi="Verdana" w:cs="Arial"/>
          <w:b/>
          <w:sz w:val="20"/>
          <w:szCs w:val="20"/>
          <w:lang w:val="nl-NL"/>
        </w:rPr>
        <w:t>”</w:t>
      </w:r>
    </w:p>
    <w:p w14:paraId="5F71E085" w14:textId="77777777" w:rsidR="00D87187" w:rsidRDefault="00D87187" w:rsidP="00C454D6">
      <w:pPr>
        <w:rPr>
          <w:rFonts w:asciiTheme="minorHAnsi" w:hAnsiTheme="minorHAnsi"/>
          <w:bCs/>
          <w:color w:val="000000"/>
          <w:sz w:val="18"/>
          <w:szCs w:val="18"/>
          <w:lang w:val="nl-NL"/>
        </w:rPr>
      </w:pPr>
    </w:p>
    <w:p w14:paraId="2EBF45C1" w14:textId="77777777" w:rsidR="00A156E9" w:rsidRDefault="00A156E9" w:rsidP="00C454D6">
      <w:pPr>
        <w:rPr>
          <w:rFonts w:asciiTheme="minorHAnsi" w:hAnsiTheme="minorHAnsi"/>
          <w:bCs/>
          <w:color w:val="000000"/>
          <w:sz w:val="18"/>
          <w:szCs w:val="18"/>
          <w:lang w:val="nl-NL"/>
        </w:rPr>
      </w:pPr>
    </w:p>
    <w:p w14:paraId="7AE3C51E" w14:textId="1F5EC307" w:rsidR="00310658" w:rsidRDefault="00C454D6" w:rsidP="00310658">
      <w:pPr>
        <w:rPr>
          <w:rFonts w:ascii="Verdana" w:eastAsia="Verdana" w:hAnsi="Verdana" w:cs="Verdana"/>
          <w:sz w:val="18"/>
          <w:lang w:val="nl-NL"/>
        </w:rPr>
      </w:pPr>
      <w:r w:rsidRPr="00AD6B1E">
        <w:rPr>
          <w:rFonts w:asciiTheme="minorHAnsi" w:hAnsiTheme="minorHAnsi"/>
          <w:bCs/>
          <w:color w:val="000000"/>
          <w:sz w:val="18"/>
          <w:szCs w:val="18"/>
          <w:lang w:val="nl-NL"/>
        </w:rPr>
        <w:t xml:space="preserve">Voor de beschrijving van een </w:t>
      </w:r>
      <w:r>
        <w:rPr>
          <w:rFonts w:asciiTheme="minorHAnsi" w:hAnsiTheme="minorHAnsi"/>
          <w:bCs/>
          <w:color w:val="000000"/>
          <w:sz w:val="18"/>
          <w:szCs w:val="18"/>
          <w:lang w:val="nl-NL"/>
        </w:rPr>
        <w:t>W</w:t>
      </w:r>
      <w:r w:rsidRPr="00AD6B1E">
        <w:rPr>
          <w:rFonts w:asciiTheme="minorHAnsi" w:hAnsiTheme="minorHAnsi"/>
          <w:bCs/>
          <w:color w:val="000000"/>
          <w:sz w:val="18"/>
          <w:szCs w:val="18"/>
          <w:lang w:val="nl-NL"/>
        </w:rPr>
        <w:t>eginfra</w:t>
      </w:r>
      <w:r>
        <w:rPr>
          <w:rFonts w:asciiTheme="minorHAnsi" w:hAnsiTheme="minorHAnsi"/>
          <w:bCs/>
          <w:color w:val="000000"/>
          <w:sz w:val="18"/>
          <w:szCs w:val="18"/>
          <w:lang w:val="nl-NL"/>
        </w:rPr>
        <w:t>-</w:t>
      </w:r>
      <w:r w:rsidRPr="00AD6B1E">
        <w:rPr>
          <w:rFonts w:asciiTheme="minorHAnsi" w:hAnsiTheme="minorHAnsi"/>
          <w:bCs/>
          <w:color w:val="000000"/>
          <w:sz w:val="18"/>
          <w:szCs w:val="18"/>
          <w:lang w:val="nl-NL"/>
        </w:rPr>
        <w:t xml:space="preserve">systeem zijn </w:t>
      </w:r>
      <w:r w:rsidRPr="00AC2CD3">
        <w:rPr>
          <w:rFonts w:asciiTheme="minorHAnsi" w:hAnsiTheme="minorHAnsi"/>
          <w:bCs/>
          <w:color w:val="000000"/>
          <w:sz w:val="18"/>
          <w:szCs w:val="18"/>
          <w:lang w:val="nl-NL"/>
        </w:rPr>
        <w:t xml:space="preserve">diverse </w:t>
      </w:r>
      <w:hyperlink r:id="rId8" w:history="1">
        <w:r w:rsidRPr="00AC2CD3">
          <w:rPr>
            <w:rStyle w:val="Hyperlink"/>
            <w:rFonts w:asciiTheme="minorHAnsi" w:eastAsiaTheme="majorEastAsia" w:hAnsiTheme="minorHAnsi"/>
            <w:bCs/>
            <w:color w:val="007BC7" w:themeColor="accent2"/>
            <w:sz w:val="18"/>
            <w:szCs w:val="18"/>
            <w:u w:val="none"/>
            <w:lang w:val="nl-NL"/>
          </w:rPr>
          <w:t>basi</w:t>
        </w:r>
        <w:r w:rsidR="00C5313C">
          <w:rPr>
            <w:rStyle w:val="Hyperlink"/>
            <w:rFonts w:asciiTheme="minorHAnsi" w:eastAsiaTheme="majorEastAsia" w:hAnsiTheme="minorHAnsi"/>
            <w:bCs/>
            <w:color w:val="007BC7" w:themeColor="accent2"/>
            <w:sz w:val="18"/>
            <w:szCs w:val="18"/>
            <w:u w:val="none"/>
            <w:lang w:val="nl-NL"/>
          </w:rPr>
          <w:t>s</w:t>
        </w:r>
        <w:r w:rsidRPr="00AC2CD3">
          <w:rPr>
            <w:rStyle w:val="Hyperlink"/>
            <w:rFonts w:asciiTheme="minorHAnsi" w:eastAsiaTheme="majorEastAsia" w:hAnsiTheme="minorHAnsi"/>
            <w:bCs/>
            <w:color w:val="007BC7" w:themeColor="accent2"/>
            <w:sz w:val="18"/>
            <w:szCs w:val="18"/>
            <w:u w:val="none"/>
            <w:lang w:val="nl-NL"/>
          </w:rPr>
          <w:t>specificaties</w:t>
        </w:r>
      </w:hyperlink>
      <w:r w:rsidRPr="00AC2CD3">
        <w:rPr>
          <w:rFonts w:asciiTheme="minorHAnsi" w:hAnsiTheme="minorHAnsi"/>
          <w:b/>
          <w:bCs/>
          <w:color w:val="000000"/>
          <w:sz w:val="18"/>
          <w:szCs w:val="18"/>
          <w:lang w:val="nl-NL"/>
        </w:rPr>
        <w:t xml:space="preserve"> </w:t>
      </w:r>
      <w:r w:rsidR="00C5313C">
        <w:rPr>
          <w:rFonts w:asciiTheme="minorHAnsi" w:hAnsiTheme="minorHAnsi"/>
          <w:bCs/>
          <w:color w:val="000000"/>
          <w:sz w:val="18"/>
          <w:szCs w:val="18"/>
          <w:lang w:val="nl-NL"/>
        </w:rPr>
        <w:t>beschikbaar. E</w:t>
      </w:r>
      <w:r w:rsidRPr="00AC2CD3">
        <w:rPr>
          <w:rFonts w:asciiTheme="minorHAnsi" w:hAnsiTheme="minorHAnsi"/>
          <w:bCs/>
          <w:color w:val="000000"/>
          <w:sz w:val="18"/>
          <w:szCs w:val="18"/>
          <w:lang w:val="nl-NL"/>
        </w:rPr>
        <w:t>én van de basisspecificatie</w:t>
      </w:r>
      <w:r w:rsidRPr="00AD6B1E">
        <w:rPr>
          <w:rFonts w:asciiTheme="minorHAnsi" w:hAnsiTheme="minorHAnsi"/>
          <w:bCs/>
          <w:color w:val="000000"/>
          <w:sz w:val="18"/>
          <w:szCs w:val="18"/>
          <w:lang w:val="nl-NL"/>
        </w:rPr>
        <w:t xml:space="preserve">s is de </w:t>
      </w:r>
      <w:hyperlink r:id="rId9" w:history="1">
        <w:r>
          <w:rPr>
            <w:rStyle w:val="Hyperlink"/>
            <w:rFonts w:asciiTheme="minorHAnsi" w:eastAsiaTheme="majorEastAsia" w:hAnsiTheme="minorHAnsi"/>
            <w:bCs/>
            <w:color w:val="007BC7" w:themeColor="accent2"/>
            <w:sz w:val="18"/>
            <w:szCs w:val="18"/>
            <w:u w:val="none"/>
            <w:lang w:val="nl-NL"/>
          </w:rPr>
          <w:t>B</w:t>
        </w:r>
        <w:r w:rsidRPr="00AC2CD3">
          <w:rPr>
            <w:rStyle w:val="Hyperlink"/>
            <w:rFonts w:asciiTheme="minorHAnsi" w:eastAsiaTheme="majorEastAsia" w:hAnsiTheme="minorHAnsi"/>
            <w:bCs/>
            <w:color w:val="007BC7" w:themeColor="accent2"/>
            <w:sz w:val="18"/>
            <w:szCs w:val="18"/>
            <w:u w:val="none"/>
            <w:lang w:val="nl-NL"/>
          </w:rPr>
          <w:t>asis</w:t>
        </w:r>
        <w:r w:rsidR="00C5313C">
          <w:rPr>
            <w:rStyle w:val="Hyperlink"/>
            <w:rFonts w:asciiTheme="minorHAnsi" w:eastAsiaTheme="majorEastAsia" w:hAnsiTheme="minorHAnsi"/>
            <w:bCs/>
            <w:color w:val="007BC7" w:themeColor="accent2"/>
            <w:sz w:val="18"/>
            <w:szCs w:val="18"/>
            <w:u w:val="none"/>
            <w:lang w:val="nl-NL"/>
          </w:rPr>
          <w:t>s</w:t>
        </w:r>
        <w:r w:rsidRPr="00AC2CD3">
          <w:rPr>
            <w:rStyle w:val="Hyperlink"/>
            <w:rFonts w:asciiTheme="minorHAnsi" w:eastAsiaTheme="majorEastAsia" w:hAnsiTheme="minorHAnsi"/>
            <w:bCs/>
            <w:color w:val="007BC7" w:themeColor="accent2"/>
            <w:sz w:val="18"/>
            <w:szCs w:val="18"/>
            <w:u w:val="none"/>
            <w:lang w:val="nl-NL"/>
          </w:rPr>
          <w:t>pecificati</w:t>
        </w:r>
        <w:r>
          <w:rPr>
            <w:rStyle w:val="Hyperlink"/>
            <w:rFonts w:asciiTheme="minorHAnsi" w:eastAsiaTheme="majorEastAsia" w:hAnsiTheme="minorHAnsi"/>
            <w:bCs/>
            <w:color w:val="007BC7" w:themeColor="accent2"/>
            <w:sz w:val="18"/>
            <w:szCs w:val="18"/>
            <w:u w:val="none"/>
            <w:lang w:val="nl-NL"/>
          </w:rPr>
          <w:t>e Rijksweg</w:t>
        </w:r>
      </w:hyperlink>
      <w:r w:rsidRPr="00AD6B1E">
        <w:rPr>
          <w:rFonts w:asciiTheme="minorHAnsi" w:hAnsiTheme="minorHAnsi"/>
          <w:bCs/>
          <w:color w:val="000000"/>
          <w:sz w:val="18"/>
          <w:szCs w:val="18"/>
          <w:lang w:val="nl-NL"/>
        </w:rPr>
        <w:t xml:space="preserve">. Deze basisspecificatie onderscheidt </w:t>
      </w:r>
      <w:r w:rsidR="00A5350C">
        <w:rPr>
          <w:rFonts w:asciiTheme="minorHAnsi" w:hAnsiTheme="minorHAnsi"/>
          <w:bCs/>
          <w:color w:val="000000"/>
          <w:sz w:val="18"/>
          <w:szCs w:val="18"/>
          <w:lang w:val="nl-NL"/>
        </w:rPr>
        <w:t>1</w:t>
      </w:r>
      <w:r w:rsidR="00E87614">
        <w:rPr>
          <w:rFonts w:asciiTheme="minorHAnsi" w:hAnsiTheme="minorHAnsi"/>
          <w:bCs/>
          <w:color w:val="000000"/>
          <w:sz w:val="18"/>
          <w:szCs w:val="18"/>
          <w:lang w:val="nl-NL"/>
        </w:rPr>
        <w:t>1</w:t>
      </w:r>
      <w:r w:rsidRPr="00AD6B1E">
        <w:rPr>
          <w:rFonts w:asciiTheme="minorHAnsi" w:hAnsiTheme="minorHAnsi"/>
          <w:bCs/>
          <w:color w:val="000000"/>
          <w:sz w:val="18"/>
          <w:szCs w:val="18"/>
          <w:lang w:val="nl-NL"/>
        </w:rPr>
        <w:t xml:space="preserve"> onderliggende componenten. </w:t>
      </w:r>
      <w:r w:rsidR="00310658" w:rsidRPr="00310658">
        <w:rPr>
          <w:rFonts w:ascii="Verdana" w:eastAsia="Verdana" w:hAnsi="Verdana" w:cs="Verdana"/>
          <w:sz w:val="18"/>
          <w:lang w:val="nl-NL"/>
        </w:rPr>
        <w:t>In de volgende tabel is per component aangegeven op welke plaats de eisen voor de betreffende component zijn te vinden.</w:t>
      </w:r>
    </w:p>
    <w:p w14:paraId="0F0DFF18" w14:textId="77777777" w:rsidR="00310658" w:rsidRPr="00310658" w:rsidRDefault="00310658" w:rsidP="00310658">
      <w:pPr>
        <w:rPr>
          <w:rFonts w:ascii="Verdana" w:eastAsia="Verdana" w:hAnsi="Verdana" w:cs="Verdana"/>
          <w:sz w:val="18"/>
          <w:lang w:val="nl-NL"/>
        </w:rPr>
      </w:pPr>
    </w:p>
    <w:tbl>
      <w:tblPr>
        <w:tblStyle w:val="Tabelraster"/>
        <w:tblW w:w="9275" w:type="dxa"/>
        <w:tblLook w:val="04A0" w:firstRow="1" w:lastRow="0" w:firstColumn="1" w:lastColumn="0" w:noHBand="0" w:noVBand="1"/>
      </w:tblPr>
      <w:tblGrid>
        <w:gridCol w:w="3292"/>
        <w:gridCol w:w="5983"/>
      </w:tblGrid>
      <w:tr w:rsidR="00310658" w14:paraId="036357BA" w14:textId="77777777" w:rsidTr="0066447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77"/>
        </w:trPr>
        <w:tc>
          <w:tcPr>
            <w:tcW w:w="3292" w:type="dxa"/>
          </w:tcPr>
          <w:p w14:paraId="2700047A" w14:textId="77777777" w:rsidR="00310658" w:rsidRPr="00310658" w:rsidRDefault="00310658" w:rsidP="001647C3">
            <w:pPr>
              <w:jc w:val="center"/>
              <w:rPr>
                <w:rFonts w:ascii="Verdana" w:eastAsia="Verdana" w:hAnsi="Verdana" w:cs="Verdana"/>
                <w:sz w:val="18"/>
                <w:lang w:val="nl-NL"/>
              </w:rPr>
            </w:pPr>
          </w:p>
          <w:p w14:paraId="46B87E1B" w14:textId="77777777" w:rsidR="00310658" w:rsidRDefault="00310658" w:rsidP="001647C3">
            <w:pPr>
              <w:jc w:val="center"/>
              <w:rPr>
                <w:rFonts w:ascii="Verdana" w:eastAsia="Verdana" w:hAnsi="Verdana" w:cs="Verdana"/>
                <w:sz w:val="18"/>
              </w:rPr>
            </w:pPr>
            <w:r>
              <w:rPr>
                <w:rFonts w:ascii="Verdana" w:eastAsia="Verdana" w:hAnsi="Verdana" w:cs="Verdana"/>
                <w:sz w:val="18"/>
              </w:rPr>
              <w:t>Component:</w:t>
            </w:r>
          </w:p>
          <w:p w14:paraId="2ECABE15" w14:textId="77777777" w:rsidR="00310658" w:rsidRDefault="00310658" w:rsidP="001647C3">
            <w:pPr>
              <w:jc w:val="center"/>
              <w:rPr>
                <w:rFonts w:ascii="Verdana" w:eastAsia="Verdana" w:hAnsi="Verdana" w:cs="Verdana"/>
                <w:sz w:val="18"/>
              </w:rPr>
            </w:pPr>
          </w:p>
        </w:tc>
        <w:tc>
          <w:tcPr>
            <w:tcW w:w="5983" w:type="dxa"/>
          </w:tcPr>
          <w:p w14:paraId="32EAF12A" w14:textId="77777777" w:rsidR="00310658" w:rsidRDefault="00310658" w:rsidP="001647C3">
            <w:pPr>
              <w:jc w:val="center"/>
              <w:rPr>
                <w:rFonts w:ascii="Verdana" w:eastAsia="Verdana" w:hAnsi="Verdana" w:cs="Verdana"/>
                <w:sz w:val="18"/>
              </w:rPr>
            </w:pPr>
          </w:p>
          <w:p w14:paraId="7A32A14F" w14:textId="77777777" w:rsidR="00310658" w:rsidRDefault="00310658" w:rsidP="001647C3">
            <w:pPr>
              <w:jc w:val="center"/>
              <w:rPr>
                <w:rFonts w:ascii="Verdana" w:eastAsia="Verdana" w:hAnsi="Verdana" w:cs="Verdana"/>
                <w:sz w:val="18"/>
              </w:rPr>
            </w:pPr>
            <w:r>
              <w:rPr>
                <w:rFonts w:ascii="Verdana" w:eastAsia="Verdana" w:hAnsi="Verdana" w:cs="Verdana"/>
                <w:sz w:val="18"/>
              </w:rPr>
              <w:t>Eisen opgenomen in:</w:t>
            </w:r>
          </w:p>
        </w:tc>
      </w:tr>
      <w:tr w:rsidR="00310658" w:rsidRPr="006F69FB" w14:paraId="00D0253D" w14:textId="77777777" w:rsidTr="0066447A">
        <w:trPr>
          <w:trHeight w:val="225"/>
        </w:trPr>
        <w:tc>
          <w:tcPr>
            <w:tcW w:w="3292" w:type="dxa"/>
          </w:tcPr>
          <w:p w14:paraId="15293026" w14:textId="77777777" w:rsidR="00310658" w:rsidRDefault="00310658" w:rsidP="001647C3">
            <w:pPr>
              <w:rPr>
                <w:rFonts w:ascii="Verdana" w:eastAsia="Verdana" w:hAnsi="Verdana" w:cs="Verdana"/>
                <w:sz w:val="18"/>
              </w:rPr>
            </w:pPr>
            <w:r>
              <w:rPr>
                <w:rFonts w:ascii="Verdana" w:eastAsia="Verdana" w:hAnsi="Verdana" w:cs="Verdana"/>
                <w:sz w:val="18"/>
              </w:rPr>
              <w:t>1 Markering</w:t>
            </w:r>
          </w:p>
        </w:tc>
        <w:tc>
          <w:tcPr>
            <w:tcW w:w="5983" w:type="dxa"/>
          </w:tcPr>
          <w:p w14:paraId="6828D068" w14:textId="77777777" w:rsidR="00310658" w:rsidRPr="00310658" w:rsidRDefault="00310658" w:rsidP="00B75A32">
            <w:pPr>
              <w:rPr>
                <w:rFonts w:ascii="Verdana" w:eastAsia="Verdana" w:hAnsi="Verdana" w:cs="Verdana"/>
                <w:sz w:val="18"/>
                <w:lang w:val="nl-NL"/>
              </w:rPr>
            </w:pPr>
            <w:r w:rsidRPr="00310658">
              <w:rPr>
                <w:rFonts w:ascii="Verdana" w:eastAsia="Verdana" w:hAnsi="Verdana" w:cs="Verdana"/>
                <w:sz w:val="18"/>
                <w:lang w:val="nl-NL"/>
              </w:rPr>
              <w:t>Document ‘Eisen Markering’</w:t>
            </w:r>
            <w:r w:rsidR="00B75A32">
              <w:rPr>
                <w:rFonts w:ascii="Verdana" w:eastAsia="Verdana" w:hAnsi="Verdana" w:cs="Verdana"/>
                <w:sz w:val="18"/>
                <w:lang w:val="nl-NL"/>
              </w:rPr>
              <w:tab/>
            </w:r>
            <w:r w:rsidR="00B75A32">
              <w:rPr>
                <w:rFonts w:ascii="Verdana" w:eastAsia="Verdana" w:hAnsi="Verdana" w:cs="Verdana"/>
                <w:sz w:val="18"/>
                <w:lang w:val="nl-NL"/>
              </w:rPr>
              <w:tab/>
            </w:r>
            <w:r w:rsidRPr="00310658">
              <w:rPr>
                <w:rFonts w:ascii="Verdana" w:eastAsia="Verdana" w:hAnsi="Verdana" w:cs="Verdana"/>
                <w:sz w:val="18"/>
                <w:lang w:val="nl-NL"/>
              </w:rPr>
              <w:t>(</w:t>
            </w:r>
            <w:hyperlink r:id="rId10" w:history="1">
              <w:r w:rsidR="00C710AC">
                <w:rPr>
                  <w:rStyle w:val="Hyperlink"/>
                  <w:rFonts w:asciiTheme="minorHAnsi" w:eastAsiaTheme="majorEastAsia" w:hAnsiTheme="minorHAnsi"/>
                  <w:bCs/>
                  <w:color w:val="007BC7" w:themeColor="accent2"/>
                  <w:sz w:val="18"/>
                  <w:szCs w:val="18"/>
                  <w:u w:val="none"/>
                  <w:lang w:val="nl-NL"/>
                </w:rPr>
                <w:t>WW RWS #5518</w:t>
              </w:r>
            </w:hyperlink>
            <w:r w:rsidRPr="00310658">
              <w:rPr>
                <w:rFonts w:ascii="Verdana" w:eastAsia="Verdana" w:hAnsi="Verdana" w:cs="Verdana"/>
                <w:sz w:val="18"/>
                <w:lang w:val="nl-NL"/>
              </w:rPr>
              <w:t>)</w:t>
            </w:r>
          </w:p>
        </w:tc>
      </w:tr>
      <w:tr w:rsidR="00310658" w:rsidRPr="006F69FB" w14:paraId="75A3C2F5" w14:textId="77777777" w:rsidTr="0066447A">
        <w:trPr>
          <w:trHeight w:val="225"/>
        </w:trPr>
        <w:tc>
          <w:tcPr>
            <w:tcW w:w="3292" w:type="dxa"/>
          </w:tcPr>
          <w:p w14:paraId="4C314783" w14:textId="77777777" w:rsidR="00310658" w:rsidRPr="00B75A32" w:rsidRDefault="00310658" w:rsidP="001647C3">
            <w:pPr>
              <w:rPr>
                <w:rFonts w:ascii="Verdana" w:eastAsia="Verdana" w:hAnsi="Verdana" w:cs="Verdana"/>
                <w:sz w:val="18"/>
                <w:lang w:val="nl-NL"/>
              </w:rPr>
            </w:pPr>
            <w:r w:rsidRPr="00B75A32">
              <w:rPr>
                <w:rFonts w:ascii="Verdana" w:eastAsia="Verdana" w:hAnsi="Verdana" w:cs="Verdana"/>
                <w:sz w:val="18"/>
                <w:lang w:val="nl-NL"/>
              </w:rPr>
              <w:t>2 Bovenbouw</w:t>
            </w:r>
          </w:p>
        </w:tc>
        <w:tc>
          <w:tcPr>
            <w:tcW w:w="5983" w:type="dxa"/>
          </w:tcPr>
          <w:p w14:paraId="199148D5" w14:textId="77777777" w:rsidR="00310658" w:rsidRPr="00310658" w:rsidRDefault="00310658" w:rsidP="00B75A32">
            <w:pPr>
              <w:rPr>
                <w:rFonts w:ascii="Verdana" w:eastAsia="Verdana" w:hAnsi="Verdana" w:cs="Verdana"/>
                <w:sz w:val="18"/>
                <w:lang w:val="nl-NL"/>
              </w:rPr>
            </w:pPr>
            <w:r w:rsidRPr="00310658">
              <w:rPr>
                <w:rFonts w:ascii="Verdana" w:eastAsia="Verdana" w:hAnsi="Verdana" w:cs="Verdana"/>
                <w:sz w:val="18"/>
                <w:lang w:val="nl-NL"/>
              </w:rPr>
              <w:t>Document ‘Eisen Bovenbouw’</w:t>
            </w:r>
            <w:r w:rsidR="00B75A32">
              <w:rPr>
                <w:rFonts w:ascii="Verdana" w:eastAsia="Verdana" w:hAnsi="Verdana" w:cs="Verdana"/>
                <w:sz w:val="18"/>
                <w:lang w:val="nl-NL"/>
              </w:rPr>
              <w:tab/>
            </w:r>
            <w:r w:rsidR="00B75A32">
              <w:rPr>
                <w:rFonts w:ascii="Verdana" w:eastAsia="Verdana" w:hAnsi="Verdana" w:cs="Verdana"/>
                <w:sz w:val="18"/>
                <w:lang w:val="nl-NL"/>
              </w:rPr>
              <w:tab/>
            </w:r>
            <w:r w:rsidR="00C710AC" w:rsidRPr="00310658">
              <w:rPr>
                <w:rFonts w:ascii="Verdana" w:eastAsia="Verdana" w:hAnsi="Verdana" w:cs="Verdana"/>
                <w:sz w:val="18"/>
                <w:lang w:val="nl-NL"/>
              </w:rPr>
              <w:t>(</w:t>
            </w:r>
            <w:hyperlink r:id="rId11" w:history="1">
              <w:r w:rsidR="00C710AC">
                <w:rPr>
                  <w:rStyle w:val="Hyperlink"/>
                  <w:rFonts w:asciiTheme="minorHAnsi" w:eastAsiaTheme="majorEastAsia" w:hAnsiTheme="minorHAnsi"/>
                  <w:bCs/>
                  <w:color w:val="007BC7" w:themeColor="accent2"/>
                  <w:sz w:val="18"/>
                  <w:szCs w:val="18"/>
                  <w:u w:val="none"/>
                  <w:lang w:val="nl-NL"/>
                </w:rPr>
                <w:t>WW RWS #5518</w:t>
              </w:r>
            </w:hyperlink>
            <w:r w:rsidR="00C710AC" w:rsidRPr="00310658">
              <w:rPr>
                <w:rFonts w:ascii="Verdana" w:eastAsia="Verdana" w:hAnsi="Verdana" w:cs="Verdana"/>
                <w:sz w:val="18"/>
                <w:lang w:val="nl-NL"/>
              </w:rPr>
              <w:t>)</w:t>
            </w:r>
          </w:p>
        </w:tc>
      </w:tr>
      <w:tr w:rsidR="00310658" w:rsidRPr="006F69FB" w14:paraId="14C1AB14" w14:textId="77777777" w:rsidTr="0066447A">
        <w:trPr>
          <w:trHeight w:val="214"/>
        </w:trPr>
        <w:tc>
          <w:tcPr>
            <w:tcW w:w="3292" w:type="dxa"/>
          </w:tcPr>
          <w:p w14:paraId="267B17F5" w14:textId="77777777" w:rsidR="00310658" w:rsidRDefault="00310658" w:rsidP="001647C3">
            <w:pPr>
              <w:rPr>
                <w:rFonts w:ascii="Verdana" w:eastAsia="Verdana" w:hAnsi="Verdana" w:cs="Verdana"/>
                <w:sz w:val="18"/>
              </w:rPr>
            </w:pPr>
            <w:r>
              <w:rPr>
                <w:rFonts w:ascii="Verdana" w:eastAsia="Verdana" w:hAnsi="Verdana" w:cs="Verdana"/>
                <w:sz w:val="18"/>
              </w:rPr>
              <w:t xml:space="preserve">3 </w:t>
            </w:r>
            <w:proofErr w:type="spellStart"/>
            <w:r>
              <w:rPr>
                <w:rFonts w:ascii="Verdana" w:eastAsia="Verdana" w:hAnsi="Verdana" w:cs="Verdana"/>
                <w:sz w:val="18"/>
              </w:rPr>
              <w:t>Onderbouw</w:t>
            </w:r>
            <w:proofErr w:type="spellEnd"/>
          </w:p>
        </w:tc>
        <w:tc>
          <w:tcPr>
            <w:tcW w:w="5983" w:type="dxa"/>
          </w:tcPr>
          <w:p w14:paraId="5B52DBA8" w14:textId="77777777" w:rsidR="00310658" w:rsidRPr="00310658" w:rsidRDefault="00310658" w:rsidP="00B75A32">
            <w:pPr>
              <w:rPr>
                <w:rFonts w:ascii="Verdana" w:eastAsia="Verdana" w:hAnsi="Verdana" w:cs="Verdana"/>
                <w:sz w:val="18"/>
                <w:lang w:val="nl-NL"/>
              </w:rPr>
            </w:pPr>
            <w:r w:rsidRPr="00310658">
              <w:rPr>
                <w:rFonts w:ascii="Verdana" w:eastAsia="Verdana" w:hAnsi="Verdana" w:cs="Verdana"/>
                <w:sz w:val="18"/>
                <w:lang w:val="nl-NL"/>
              </w:rPr>
              <w:t>Document ‘Eisen Onderbouw’</w:t>
            </w:r>
            <w:r w:rsidR="00B75A32">
              <w:rPr>
                <w:rFonts w:ascii="Verdana" w:eastAsia="Verdana" w:hAnsi="Verdana" w:cs="Verdana"/>
                <w:sz w:val="18"/>
                <w:lang w:val="nl-NL"/>
              </w:rPr>
              <w:tab/>
            </w:r>
            <w:r w:rsidR="00B75A32">
              <w:rPr>
                <w:rFonts w:ascii="Verdana" w:eastAsia="Verdana" w:hAnsi="Verdana" w:cs="Verdana"/>
                <w:sz w:val="18"/>
                <w:lang w:val="nl-NL"/>
              </w:rPr>
              <w:tab/>
            </w:r>
            <w:r w:rsidR="00C710AC" w:rsidRPr="00310658">
              <w:rPr>
                <w:rFonts w:ascii="Verdana" w:eastAsia="Verdana" w:hAnsi="Verdana" w:cs="Verdana"/>
                <w:sz w:val="18"/>
                <w:lang w:val="nl-NL"/>
              </w:rPr>
              <w:t>(</w:t>
            </w:r>
            <w:hyperlink r:id="rId12" w:history="1">
              <w:r w:rsidR="00C710AC">
                <w:rPr>
                  <w:rStyle w:val="Hyperlink"/>
                  <w:rFonts w:asciiTheme="minorHAnsi" w:eastAsiaTheme="majorEastAsia" w:hAnsiTheme="minorHAnsi"/>
                  <w:bCs/>
                  <w:color w:val="007BC7" w:themeColor="accent2"/>
                  <w:sz w:val="18"/>
                  <w:szCs w:val="18"/>
                  <w:u w:val="none"/>
                  <w:lang w:val="nl-NL"/>
                </w:rPr>
                <w:t>WW RWS #5518</w:t>
              </w:r>
            </w:hyperlink>
            <w:r w:rsidR="00C710AC" w:rsidRPr="00310658">
              <w:rPr>
                <w:rFonts w:ascii="Verdana" w:eastAsia="Verdana" w:hAnsi="Verdana" w:cs="Verdana"/>
                <w:sz w:val="18"/>
                <w:lang w:val="nl-NL"/>
              </w:rPr>
              <w:t>)</w:t>
            </w:r>
          </w:p>
        </w:tc>
      </w:tr>
      <w:tr w:rsidR="00310658" w:rsidRPr="006F69FB" w14:paraId="1B350A57" w14:textId="77777777" w:rsidTr="0066447A">
        <w:trPr>
          <w:trHeight w:val="225"/>
        </w:trPr>
        <w:tc>
          <w:tcPr>
            <w:tcW w:w="3292" w:type="dxa"/>
          </w:tcPr>
          <w:p w14:paraId="64CCD915" w14:textId="77777777" w:rsidR="00310658" w:rsidRPr="00B75A32" w:rsidRDefault="00310658" w:rsidP="001647C3">
            <w:pPr>
              <w:rPr>
                <w:rFonts w:ascii="Verdana" w:eastAsia="Verdana" w:hAnsi="Verdana" w:cs="Verdana"/>
                <w:sz w:val="18"/>
                <w:lang w:val="nl-NL"/>
              </w:rPr>
            </w:pPr>
            <w:r w:rsidRPr="00B75A32">
              <w:rPr>
                <w:rFonts w:ascii="Verdana" w:eastAsia="Verdana" w:hAnsi="Verdana" w:cs="Verdana"/>
                <w:sz w:val="18"/>
                <w:lang w:val="nl-NL"/>
              </w:rPr>
              <w:t>4 Voertuigkering</w:t>
            </w:r>
          </w:p>
        </w:tc>
        <w:tc>
          <w:tcPr>
            <w:tcW w:w="5983" w:type="dxa"/>
          </w:tcPr>
          <w:p w14:paraId="21B0EB06" w14:textId="77777777" w:rsidR="00310658" w:rsidRPr="00310658" w:rsidRDefault="00310658" w:rsidP="00B75A32">
            <w:pPr>
              <w:rPr>
                <w:rFonts w:ascii="Verdana" w:eastAsia="Verdana" w:hAnsi="Verdana" w:cs="Verdana"/>
                <w:sz w:val="18"/>
                <w:lang w:val="nl-NL"/>
              </w:rPr>
            </w:pPr>
            <w:r w:rsidRPr="00310658">
              <w:rPr>
                <w:rFonts w:ascii="Verdana" w:eastAsia="Verdana" w:hAnsi="Verdana" w:cs="Verdana"/>
                <w:sz w:val="18"/>
                <w:lang w:val="nl-NL"/>
              </w:rPr>
              <w:t>Document ‘Eisen Voertuigkering’</w:t>
            </w:r>
            <w:r w:rsidR="00B75A32">
              <w:rPr>
                <w:rFonts w:ascii="Verdana" w:eastAsia="Verdana" w:hAnsi="Verdana" w:cs="Verdana"/>
                <w:sz w:val="18"/>
                <w:lang w:val="nl-NL"/>
              </w:rPr>
              <w:tab/>
            </w:r>
            <w:r w:rsidR="00C710AC" w:rsidRPr="00310658">
              <w:rPr>
                <w:rFonts w:ascii="Verdana" w:eastAsia="Verdana" w:hAnsi="Verdana" w:cs="Verdana"/>
                <w:sz w:val="18"/>
                <w:lang w:val="nl-NL"/>
              </w:rPr>
              <w:t>(</w:t>
            </w:r>
            <w:hyperlink r:id="rId13" w:history="1">
              <w:r w:rsidR="00C710AC">
                <w:rPr>
                  <w:rStyle w:val="Hyperlink"/>
                  <w:rFonts w:asciiTheme="minorHAnsi" w:eastAsiaTheme="majorEastAsia" w:hAnsiTheme="minorHAnsi"/>
                  <w:bCs/>
                  <w:color w:val="007BC7" w:themeColor="accent2"/>
                  <w:sz w:val="18"/>
                  <w:szCs w:val="18"/>
                  <w:u w:val="none"/>
                  <w:lang w:val="nl-NL"/>
                </w:rPr>
                <w:t>WW RWS #5518</w:t>
              </w:r>
            </w:hyperlink>
            <w:r w:rsidR="00C710AC" w:rsidRPr="00310658">
              <w:rPr>
                <w:rFonts w:ascii="Verdana" w:eastAsia="Verdana" w:hAnsi="Verdana" w:cs="Verdana"/>
                <w:sz w:val="18"/>
                <w:lang w:val="nl-NL"/>
              </w:rPr>
              <w:t>)</w:t>
            </w:r>
          </w:p>
        </w:tc>
      </w:tr>
      <w:tr w:rsidR="00310658" w:rsidRPr="006F69FB" w14:paraId="6BE572EF" w14:textId="77777777" w:rsidTr="0066447A">
        <w:trPr>
          <w:trHeight w:val="450"/>
        </w:trPr>
        <w:tc>
          <w:tcPr>
            <w:tcW w:w="3292" w:type="dxa"/>
          </w:tcPr>
          <w:p w14:paraId="5CDA782E" w14:textId="77777777" w:rsidR="00310658" w:rsidRDefault="00310658" w:rsidP="001647C3">
            <w:pPr>
              <w:rPr>
                <w:rFonts w:ascii="Verdana" w:eastAsia="Verdana" w:hAnsi="Verdana" w:cs="Verdana"/>
                <w:sz w:val="18"/>
              </w:rPr>
            </w:pPr>
            <w:r>
              <w:rPr>
                <w:rFonts w:ascii="Verdana" w:eastAsia="Verdana" w:hAnsi="Verdana" w:cs="Verdana"/>
                <w:sz w:val="18"/>
              </w:rPr>
              <w:t xml:space="preserve">5 </w:t>
            </w:r>
            <w:proofErr w:type="spellStart"/>
            <w:r>
              <w:rPr>
                <w:rFonts w:ascii="Verdana" w:eastAsia="Verdana" w:hAnsi="Verdana" w:cs="Verdana"/>
                <w:sz w:val="18"/>
              </w:rPr>
              <w:t>Openbare</w:t>
            </w:r>
            <w:proofErr w:type="spellEnd"/>
            <w:r>
              <w:rPr>
                <w:rFonts w:ascii="Verdana" w:eastAsia="Verdana" w:hAnsi="Verdana" w:cs="Verdana"/>
                <w:sz w:val="18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sz w:val="18"/>
              </w:rPr>
              <w:t>Verlichting</w:t>
            </w:r>
            <w:proofErr w:type="spellEnd"/>
          </w:p>
        </w:tc>
        <w:tc>
          <w:tcPr>
            <w:tcW w:w="5983" w:type="dxa"/>
          </w:tcPr>
          <w:p w14:paraId="44416EFA" w14:textId="02B60DE4" w:rsidR="00B75A32" w:rsidRDefault="00AB6CCB" w:rsidP="00C710AC">
            <w:pPr>
              <w:rPr>
                <w:rFonts w:ascii="Verdana" w:eastAsia="Verdana" w:hAnsi="Verdana" w:cs="Verdana"/>
                <w:sz w:val="18"/>
                <w:lang w:val="nl-NL"/>
              </w:rPr>
            </w:pPr>
            <w:r>
              <w:rPr>
                <w:rFonts w:ascii="Verdana" w:eastAsia="Verdana" w:hAnsi="Verdana" w:cs="Verdana"/>
                <w:sz w:val="18"/>
                <w:lang w:val="nl-NL"/>
              </w:rPr>
              <w:t>Basis</w:t>
            </w:r>
            <w:r w:rsidRPr="00310658">
              <w:rPr>
                <w:rFonts w:ascii="Verdana" w:eastAsia="Verdana" w:hAnsi="Verdana" w:cs="Verdana"/>
                <w:sz w:val="18"/>
                <w:lang w:val="nl-NL"/>
              </w:rPr>
              <w:t xml:space="preserve">specificatie </w:t>
            </w:r>
            <w:r w:rsidR="00310658" w:rsidRPr="00310658">
              <w:rPr>
                <w:rFonts w:ascii="Verdana" w:eastAsia="Verdana" w:hAnsi="Verdana" w:cs="Verdana"/>
                <w:sz w:val="18"/>
                <w:lang w:val="nl-NL"/>
              </w:rPr>
              <w:t>‘Openbare Verlichting’</w:t>
            </w:r>
          </w:p>
          <w:p w14:paraId="1D4B46BD" w14:textId="77777777" w:rsidR="00310658" w:rsidRPr="00310658" w:rsidRDefault="00B75A32" w:rsidP="00C710AC">
            <w:pPr>
              <w:rPr>
                <w:rFonts w:ascii="Verdana" w:eastAsia="Verdana" w:hAnsi="Verdana" w:cs="Verdana"/>
                <w:sz w:val="18"/>
                <w:lang w:val="nl-NL"/>
              </w:rPr>
            </w:pPr>
            <w:r>
              <w:rPr>
                <w:rFonts w:ascii="Verdana" w:eastAsia="Verdana" w:hAnsi="Verdana" w:cs="Verdana"/>
                <w:sz w:val="18"/>
                <w:lang w:val="nl-NL"/>
              </w:rPr>
              <w:tab/>
            </w:r>
            <w:r>
              <w:rPr>
                <w:rFonts w:ascii="Verdana" w:eastAsia="Verdana" w:hAnsi="Verdana" w:cs="Verdana"/>
                <w:sz w:val="18"/>
                <w:lang w:val="nl-NL"/>
              </w:rPr>
              <w:tab/>
            </w:r>
            <w:r>
              <w:rPr>
                <w:rFonts w:ascii="Verdana" w:eastAsia="Verdana" w:hAnsi="Verdana" w:cs="Verdana"/>
                <w:sz w:val="18"/>
                <w:lang w:val="nl-NL"/>
              </w:rPr>
              <w:tab/>
            </w:r>
            <w:r>
              <w:rPr>
                <w:rFonts w:ascii="Verdana" w:eastAsia="Verdana" w:hAnsi="Verdana" w:cs="Verdana"/>
                <w:sz w:val="18"/>
                <w:lang w:val="nl-NL"/>
              </w:rPr>
              <w:tab/>
            </w:r>
            <w:r>
              <w:rPr>
                <w:rFonts w:ascii="Verdana" w:eastAsia="Verdana" w:hAnsi="Verdana" w:cs="Verdana"/>
                <w:sz w:val="18"/>
                <w:lang w:val="nl-NL"/>
              </w:rPr>
              <w:tab/>
            </w:r>
            <w:r w:rsidR="00C710AC" w:rsidRPr="00310658">
              <w:rPr>
                <w:rFonts w:ascii="Verdana" w:eastAsia="Verdana" w:hAnsi="Verdana" w:cs="Verdana"/>
                <w:sz w:val="18"/>
                <w:lang w:val="nl-NL"/>
              </w:rPr>
              <w:t>(</w:t>
            </w:r>
            <w:hyperlink r:id="rId14" w:history="1">
              <w:r w:rsidR="00BD0491">
                <w:rPr>
                  <w:rStyle w:val="Hyperlink"/>
                  <w:rFonts w:asciiTheme="minorHAnsi" w:eastAsiaTheme="majorEastAsia" w:hAnsiTheme="minorHAnsi"/>
                  <w:bCs/>
                  <w:color w:val="007BC7" w:themeColor="accent2"/>
                  <w:sz w:val="18"/>
                  <w:szCs w:val="18"/>
                  <w:u w:val="none"/>
                  <w:lang w:val="nl-NL"/>
                </w:rPr>
                <w:t>WW RWS #6020</w:t>
              </w:r>
            </w:hyperlink>
            <w:r w:rsidR="00C710AC" w:rsidRPr="00310658">
              <w:rPr>
                <w:rFonts w:ascii="Verdana" w:eastAsia="Verdana" w:hAnsi="Verdana" w:cs="Verdana"/>
                <w:sz w:val="18"/>
                <w:lang w:val="nl-NL"/>
              </w:rPr>
              <w:t>)</w:t>
            </w:r>
          </w:p>
        </w:tc>
      </w:tr>
      <w:tr w:rsidR="00310658" w:rsidRPr="006F69FB" w14:paraId="5C7D94C8" w14:textId="77777777" w:rsidTr="0066447A">
        <w:trPr>
          <w:trHeight w:val="225"/>
        </w:trPr>
        <w:tc>
          <w:tcPr>
            <w:tcW w:w="3292" w:type="dxa"/>
          </w:tcPr>
          <w:p w14:paraId="5C773674" w14:textId="77777777" w:rsidR="00310658" w:rsidRDefault="00310658" w:rsidP="001647C3">
            <w:pPr>
              <w:rPr>
                <w:rFonts w:ascii="Verdana" w:eastAsia="Verdana" w:hAnsi="Verdana" w:cs="Verdana"/>
                <w:sz w:val="18"/>
              </w:rPr>
            </w:pPr>
            <w:r>
              <w:rPr>
                <w:rFonts w:ascii="Verdana" w:eastAsia="Verdana" w:hAnsi="Verdana" w:cs="Verdana"/>
                <w:sz w:val="18"/>
              </w:rPr>
              <w:t>6 Berm</w:t>
            </w:r>
          </w:p>
        </w:tc>
        <w:tc>
          <w:tcPr>
            <w:tcW w:w="5983" w:type="dxa"/>
          </w:tcPr>
          <w:p w14:paraId="6470F540" w14:textId="77777777" w:rsidR="00310658" w:rsidRPr="00310658" w:rsidRDefault="00310658" w:rsidP="00B75A32">
            <w:pPr>
              <w:rPr>
                <w:rFonts w:ascii="Verdana" w:eastAsia="Verdana" w:hAnsi="Verdana" w:cs="Verdana"/>
                <w:sz w:val="18"/>
                <w:lang w:val="nl-NL"/>
              </w:rPr>
            </w:pPr>
            <w:r w:rsidRPr="00310658">
              <w:rPr>
                <w:rFonts w:ascii="Verdana" w:eastAsia="Verdana" w:hAnsi="Verdana" w:cs="Verdana"/>
                <w:sz w:val="18"/>
                <w:lang w:val="nl-NL"/>
              </w:rPr>
              <w:t>Document ‘Eisen Berm’</w:t>
            </w:r>
            <w:r w:rsidR="00B75A32">
              <w:rPr>
                <w:rFonts w:ascii="Verdana" w:eastAsia="Verdana" w:hAnsi="Verdana" w:cs="Verdana"/>
                <w:sz w:val="18"/>
                <w:lang w:val="nl-NL"/>
              </w:rPr>
              <w:tab/>
            </w:r>
            <w:r w:rsidR="00B75A32">
              <w:rPr>
                <w:rFonts w:ascii="Verdana" w:eastAsia="Verdana" w:hAnsi="Verdana" w:cs="Verdana"/>
                <w:sz w:val="18"/>
                <w:lang w:val="nl-NL"/>
              </w:rPr>
              <w:tab/>
            </w:r>
            <w:r w:rsidR="00B75A32">
              <w:rPr>
                <w:rFonts w:ascii="Verdana" w:eastAsia="Verdana" w:hAnsi="Verdana" w:cs="Verdana"/>
                <w:sz w:val="18"/>
                <w:lang w:val="nl-NL"/>
              </w:rPr>
              <w:tab/>
            </w:r>
            <w:r w:rsidR="00C710AC" w:rsidRPr="00310658">
              <w:rPr>
                <w:rFonts w:ascii="Verdana" w:eastAsia="Verdana" w:hAnsi="Verdana" w:cs="Verdana"/>
                <w:sz w:val="18"/>
                <w:lang w:val="nl-NL"/>
              </w:rPr>
              <w:t>(</w:t>
            </w:r>
            <w:hyperlink r:id="rId15" w:history="1">
              <w:r w:rsidR="00C710AC">
                <w:rPr>
                  <w:rStyle w:val="Hyperlink"/>
                  <w:rFonts w:asciiTheme="minorHAnsi" w:eastAsiaTheme="majorEastAsia" w:hAnsiTheme="minorHAnsi"/>
                  <w:bCs/>
                  <w:color w:val="007BC7" w:themeColor="accent2"/>
                  <w:sz w:val="18"/>
                  <w:szCs w:val="18"/>
                  <w:u w:val="none"/>
                  <w:lang w:val="nl-NL"/>
                </w:rPr>
                <w:t>WW RWS #5518</w:t>
              </w:r>
            </w:hyperlink>
            <w:r w:rsidR="00C710AC" w:rsidRPr="00310658">
              <w:rPr>
                <w:rFonts w:ascii="Verdana" w:eastAsia="Verdana" w:hAnsi="Verdana" w:cs="Verdana"/>
                <w:sz w:val="18"/>
                <w:lang w:val="nl-NL"/>
              </w:rPr>
              <w:t>)</w:t>
            </w:r>
          </w:p>
        </w:tc>
      </w:tr>
      <w:tr w:rsidR="00310658" w:rsidRPr="006F69FB" w14:paraId="0EEB3853" w14:textId="77777777" w:rsidTr="0066447A">
        <w:trPr>
          <w:trHeight w:val="450"/>
        </w:trPr>
        <w:tc>
          <w:tcPr>
            <w:tcW w:w="3292" w:type="dxa"/>
          </w:tcPr>
          <w:p w14:paraId="58C19226" w14:textId="77777777" w:rsidR="00310658" w:rsidRPr="00B75A32" w:rsidRDefault="00310658" w:rsidP="001647C3">
            <w:pPr>
              <w:rPr>
                <w:rFonts w:ascii="Verdana" w:eastAsia="Verdana" w:hAnsi="Verdana" w:cs="Verdana"/>
                <w:sz w:val="18"/>
                <w:lang w:val="nl-NL"/>
              </w:rPr>
            </w:pPr>
            <w:r w:rsidRPr="00B75A32">
              <w:rPr>
                <w:rFonts w:ascii="Verdana" w:eastAsia="Verdana" w:hAnsi="Verdana" w:cs="Verdana"/>
                <w:sz w:val="18"/>
                <w:lang w:val="nl-NL"/>
              </w:rPr>
              <w:t>7 Hemelwaterafvoer op een</w:t>
            </w:r>
          </w:p>
          <w:p w14:paraId="15109F50" w14:textId="77777777" w:rsidR="00310658" w:rsidRPr="00B75A32" w:rsidRDefault="00310658" w:rsidP="001647C3">
            <w:pPr>
              <w:rPr>
                <w:rFonts w:ascii="Verdana" w:eastAsia="Verdana" w:hAnsi="Verdana" w:cs="Verdana"/>
                <w:sz w:val="18"/>
                <w:lang w:val="nl-NL"/>
              </w:rPr>
            </w:pPr>
            <w:r w:rsidRPr="00B75A32">
              <w:rPr>
                <w:rFonts w:ascii="Verdana" w:eastAsia="Verdana" w:hAnsi="Verdana" w:cs="Verdana"/>
                <w:sz w:val="18"/>
                <w:lang w:val="nl-NL"/>
              </w:rPr>
              <w:t xml:space="preserve">   aardebaan</w:t>
            </w:r>
          </w:p>
        </w:tc>
        <w:tc>
          <w:tcPr>
            <w:tcW w:w="5983" w:type="dxa"/>
          </w:tcPr>
          <w:p w14:paraId="39BC7BEE" w14:textId="77777777" w:rsidR="00310658" w:rsidRPr="00310658" w:rsidRDefault="00310658" w:rsidP="00B75A32">
            <w:pPr>
              <w:rPr>
                <w:rFonts w:ascii="Verdana" w:eastAsia="Verdana" w:hAnsi="Verdana" w:cs="Verdana"/>
                <w:sz w:val="18"/>
                <w:lang w:val="nl-NL"/>
              </w:rPr>
            </w:pPr>
            <w:r w:rsidRPr="00310658">
              <w:rPr>
                <w:rFonts w:ascii="Verdana" w:eastAsia="Verdana" w:hAnsi="Verdana" w:cs="Verdana"/>
                <w:sz w:val="18"/>
                <w:lang w:val="nl-NL"/>
              </w:rPr>
              <w:t xml:space="preserve">Document ‘Eisen HWA </w:t>
            </w:r>
            <w:r w:rsidR="00B75A32">
              <w:rPr>
                <w:rFonts w:ascii="Verdana" w:eastAsia="Verdana" w:hAnsi="Verdana" w:cs="Verdana"/>
                <w:sz w:val="18"/>
                <w:lang w:val="nl-NL"/>
              </w:rPr>
              <w:t>A</w:t>
            </w:r>
            <w:r w:rsidRPr="00310658">
              <w:rPr>
                <w:rFonts w:ascii="Verdana" w:eastAsia="Verdana" w:hAnsi="Verdana" w:cs="Verdana"/>
                <w:sz w:val="18"/>
                <w:lang w:val="nl-NL"/>
              </w:rPr>
              <w:t>ardebaan’</w:t>
            </w:r>
            <w:r w:rsidR="00B75A32">
              <w:rPr>
                <w:rFonts w:ascii="Verdana" w:eastAsia="Verdana" w:hAnsi="Verdana" w:cs="Verdana"/>
                <w:sz w:val="18"/>
                <w:lang w:val="nl-NL"/>
              </w:rPr>
              <w:tab/>
            </w:r>
            <w:r w:rsidR="00C710AC" w:rsidRPr="00310658">
              <w:rPr>
                <w:rFonts w:ascii="Verdana" w:eastAsia="Verdana" w:hAnsi="Verdana" w:cs="Verdana"/>
                <w:sz w:val="18"/>
                <w:lang w:val="nl-NL"/>
              </w:rPr>
              <w:t>(</w:t>
            </w:r>
            <w:hyperlink r:id="rId16" w:history="1">
              <w:r w:rsidR="00C710AC">
                <w:rPr>
                  <w:rStyle w:val="Hyperlink"/>
                  <w:rFonts w:asciiTheme="minorHAnsi" w:eastAsiaTheme="majorEastAsia" w:hAnsiTheme="minorHAnsi"/>
                  <w:bCs/>
                  <w:color w:val="007BC7" w:themeColor="accent2"/>
                  <w:sz w:val="18"/>
                  <w:szCs w:val="18"/>
                  <w:u w:val="none"/>
                  <w:lang w:val="nl-NL"/>
                </w:rPr>
                <w:t>WW RWS #5518</w:t>
              </w:r>
            </w:hyperlink>
            <w:r w:rsidR="00C710AC" w:rsidRPr="00310658">
              <w:rPr>
                <w:rFonts w:ascii="Verdana" w:eastAsia="Verdana" w:hAnsi="Verdana" w:cs="Verdana"/>
                <w:sz w:val="18"/>
                <w:lang w:val="nl-NL"/>
              </w:rPr>
              <w:t>)</w:t>
            </w:r>
          </w:p>
        </w:tc>
      </w:tr>
      <w:tr w:rsidR="00310658" w:rsidRPr="006F69FB" w14:paraId="224961B1" w14:textId="77777777" w:rsidTr="0066447A">
        <w:trPr>
          <w:trHeight w:val="450"/>
        </w:trPr>
        <w:tc>
          <w:tcPr>
            <w:tcW w:w="3292" w:type="dxa"/>
          </w:tcPr>
          <w:p w14:paraId="70DC79FA" w14:textId="77777777" w:rsidR="00310658" w:rsidRDefault="00310658" w:rsidP="00310658">
            <w:pPr>
              <w:rPr>
                <w:rFonts w:ascii="Verdana" w:eastAsia="Verdana" w:hAnsi="Verdana" w:cs="Verdana"/>
                <w:sz w:val="18"/>
              </w:rPr>
            </w:pPr>
            <w:r>
              <w:rPr>
                <w:rFonts w:ascii="Verdana" w:eastAsia="Verdana" w:hAnsi="Verdana" w:cs="Verdana"/>
                <w:sz w:val="18"/>
              </w:rPr>
              <w:t xml:space="preserve">8 </w:t>
            </w:r>
            <w:proofErr w:type="spellStart"/>
            <w:r>
              <w:rPr>
                <w:rFonts w:ascii="Verdana" w:eastAsia="Verdana" w:hAnsi="Verdana" w:cs="Verdana"/>
                <w:sz w:val="18"/>
              </w:rPr>
              <w:t>Bebording</w:t>
            </w:r>
            <w:proofErr w:type="spellEnd"/>
            <w:r>
              <w:rPr>
                <w:rFonts w:ascii="Verdana" w:eastAsia="Verdana" w:hAnsi="Verdana" w:cs="Verdana"/>
                <w:sz w:val="18"/>
              </w:rPr>
              <w:t xml:space="preserve"> en </w:t>
            </w:r>
            <w:proofErr w:type="spellStart"/>
            <w:r>
              <w:rPr>
                <w:rFonts w:ascii="Verdana" w:eastAsia="Verdana" w:hAnsi="Verdana" w:cs="Verdana"/>
                <w:sz w:val="18"/>
              </w:rPr>
              <w:t>Bewegwijzering</w:t>
            </w:r>
            <w:proofErr w:type="spellEnd"/>
          </w:p>
        </w:tc>
        <w:tc>
          <w:tcPr>
            <w:tcW w:w="5983" w:type="dxa"/>
          </w:tcPr>
          <w:p w14:paraId="55406401" w14:textId="77777777" w:rsidR="00310658" w:rsidRPr="00310658" w:rsidRDefault="00310658" w:rsidP="00B75A32">
            <w:pPr>
              <w:rPr>
                <w:rFonts w:ascii="Verdana" w:eastAsia="Verdana" w:hAnsi="Verdana" w:cs="Verdana"/>
                <w:sz w:val="18"/>
                <w:lang w:val="nl-NL"/>
              </w:rPr>
            </w:pPr>
            <w:r w:rsidRPr="00310658">
              <w:rPr>
                <w:rFonts w:ascii="Verdana" w:eastAsia="Verdana" w:hAnsi="Verdana" w:cs="Verdana"/>
                <w:sz w:val="18"/>
                <w:lang w:val="nl-NL"/>
              </w:rPr>
              <w:t>Eisen in deze Basisspecificatie Rijksweg</w:t>
            </w:r>
            <w:r w:rsidR="00B75A32">
              <w:rPr>
                <w:rFonts w:ascii="Verdana" w:eastAsia="Verdana" w:hAnsi="Verdana" w:cs="Verdana"/>
                <w:sz w:val="18"/>
                <w:lang w:val="nl-NL"/>
              </w:rPr>
              <w:t xml:space="preserve"> </w:t>
            </w:r>
            <w:r w:rsidR="00C710AC" w:rsidRPr="00310658">
              <w:rPr>
                <w:rFonts w:ascii="Verdana" w:eastAsia="Verdana" w:hAnsi="Verdana" w:cs="Verdana"/>
                <w:sz w:val="18"/>
                <w:lang w:val="nl-NL"/>
              </w:rPr>
              <w:t>(</w:t>
            </w:r>
            <w:hyperlink r:id="rId17" w:history="1">
              <w:r w:rsidR="00BD0491">
                <w:rPr>
                  <w:rStyle w:val="Hyperlink"/>
                  <w:rFonts w:asciiTheme="minorHAnsi" w:eastAsiaTheme="majorEastAsia" w:hAnsiTheme="minorHAnsi"/>
                  <w:bCs/>
                  <w:color w:val="007BC7" w:themeColor="accent2"/>
                  <w:sz w:val="18"/>
                  <w:szCs w:val="18"/>
                  <w:u w:val="none"/>
                  <w:lang w:val="nl-NL"/>
                </w:rPr>
                <w:t>WW RWS #913</w:t>
              </w:r>
            </w:hyperlink>
            <w:r w:rsidR="00C710AC" w:rsidRPr="00310658">
              <w:rPr>
                <w:rFonts w:ascii="Verdana" w:eastAsia="Verdana" w:hAnsi="Verdana" w:cs="Verdana"/>
                <w:sz w:val="18"/>
                <w:lang w:val="nl-NL"/>
              </w:rPr>
              <w:t>)</w:t>
            </w:r>
          </w:p>
        </w:tc>
      </w:tr>
      <w:tr w:rsidR="00310658" w:rsidRPr="006F69FB" w14:paraId="73E8E530" w14:textId="77777777" w:rsidTr="0066447A">
        <w:trPr>
          <w:trHeight w:val="214"/>
        </w:trPr>
        <w:tc>
          <w:tcPr>
            <w:tcW w:w="3292" w:type="dxa"/>
          </w:tcPr>
          <w:p w14:paraId="74358948" w14:textId="77777777" w:rsidR="00310658" w:rsidRPr="00B75A32" w:rsidRDefault="00310658" w:rsidP="001647C3">
            <w:pPr>
              <w:rPr>
                <w:rFonts w:ascii="Verdana" w:eastAsia="Verdana" w:hAnsi="Verdana" w:cs="Verdana"/>
                <w:sz w:val="18"/>
                <w:lang w:val="nl-NL"/>
              </w:rPr>
            </w:pPr>
            <w:r w:rsidRPr="00B75A32">
              <w:rPr>
                <w:rFonts w:ascii="Verdana" w:eastAsia="Verdana" w:hAnsi="Verdana" w:cs="Verdana"/>
                <w:sz w:val="18"/>
                <w:lang w:val="nl-NL"/>
              </w:rPr>
              <w:t>9 Bewegwijzeringsconstructie</w:t>
            </w:r>
          </w:p>
        </w:tc>
        <w:tc>
          <w:tcPr>
            <w:tcW w:w="5983" w:type="dxa"/>
          </w:tcPr>
          <w:p w14:paraId="44E08205" w14:textId="77777777" w:rsidR="00310658" w:rsidRPr="00310658" w:rsidRDefault="00310658" w:rsidP="001647C3">
            <w:pPr>
              <w:rPr>
                <w:rFonts w:ascii="Verdana" w:eastAsia="Verdana" w:hAnsi="Verdana" w:cs="Verdana"/>
                <w:sz w:val="18"/>
                <w:lang w:val="nl-NL"/>
              </w:rPr>
            </w:pPr>
            <w:r w:rsidRPr="00310658">
              <w:rPr>
                <w:rFonts w:ascii="Verdana" w:eastAsia="Verdana" w:hAnsi="Verdana" w:cs="Verdana"/>
                <w:sz w:val="18"/>
                <w:lang w:val="nl-NL"/>
              </w:rPr>
              <w:t xml:space="preserve">Eisen in deze Basisspecificatie Rijksweg </w:t>
            </w:r>
            <w:r w:rsidR="00C710AC" w:rsidRPr="00310658">
              <w:rPr>
                <w:rFonts w:ascii="Verdana" w:eastAsia="Verdana" w:hAnsi="Verdana" w:cs="Verdana"/>
                <w:sz w:val="18"/>
                <w:lang w:val="nl-NL"/>
              </w:rPr>
              <w:t>(</w:t>
            </w:r>
            <w:hyperlink r:id="rId18" w:history="1">
              <w:r w:rsidR="00BD0491">
                <w:rPr>
                  <w:rStyle w:val="Hyperlink"/>
                  <w:rFonts w:asciiTheme="minorHAnsi" w:eastAsiaTheme="majorEastAsia" w:hAnsiTheme="minorHAnsi"/>
                  <w:bCs/>
                  <w:color w:val="007BC7" w:themeColor="accent2"/>
                  <w:sz w:val="18"/>
                  <w:szCs w:val="18"/>
                  <w:u w:val="none"/>
                  <w:lang w:val="nl-NL"/>
                </w:rPr>
                <w:t>WW RWS #913</w:t>
              </w:r>
            </w:hyperlink>
            <w:r w:rsidR="00C710AC" w:rsidRPr="00310658">
              <w:rPr>
                <w:rFonts w:ascii="Verdana" w:eastAsia="Verdana" w:hAnsi="Verdana" w:cs="Verdana"/>
                <w:sz w:val="18"/>
                <w:lang w:val="nl-NL"/>
              </w:rPr>
              <w:t>)</w:t>
            </w:r>
          </w:p>
        </w:tc>
      </w:tr>
      <w:tr w:rsidR="00310658" w:rsidRPr="006F69FB" w14:paraId="564DED54" w14:textId="77777777" w:rsidTr="0066447A">
        <w:trPr>
          <w:trHeight w:val="225"/>
        </w:trPr>
        <w:tc>
          <w:tcPr>
            <w:tcW w:w="3292" w:type="dxa"/>
          </w:tcPr>
          <w:p w14:paraId="48AD4771" w14:textId="77777777" w:rsidR="00310658" w:rsidRDefault="00310658" w:rsidP="001647C3">
            <w:pPr>
              <w:rPr>
                <w:rFonts w:ascii="Verdana" w:eastAsia="Verdana" w:hAnsi="Verdana" w:cs="Verdana"/>
                <w:sz w:val="18"/>
              </w:rPr>
            </w:pPr>
            <w:r>
              <w:rPr>
                <w:rFonts w:ascii="Verdana" w:eastAsia="Verdana" w:hAnsi="Verdana" w:cs="Verdana"/>
                <w:sz w:val="18"/>
              </w:rPr>
              <w:t>10 Bebakening</w:t>
            </w:r>
          </w:p>
        </w:tc>
        <w:tc>
          <w:tcPr>
            <w:tcW w:w="5983" w:type="dxa"/>
          </w:tcPr>
          <w:p w14:paraId="3A9A8E32" w14:textId="77777777" w:rsidR="00310658" w:rsidRPr="00310658" w:rsidRDefault="00310658" w:rsidP="001647C3">
            <w:pPr>
              <w:rPr>
                <w:rFonts w:ascii="Verdana" w:eastAsia="Verdana" w:hAnsi="Verdana" w:cs="Verdana"/>
                <w:sz w:val="18"/>
                <w:lang w:val="nl-NL"/>
              </w:rPr>
            </w:pPr>
            <w:r w:rsidRPr="00310658">
              <w:rPr>
                <w:rFonts w:ascii="Verdana" w:eastAsia="Verdana" w:hAnsi="Verdana" w:cs="Verdana"/>
                <w:sz w:val="18"/>
                <w:lang w:val="nl-NL"/>
              </w:rPr>
              <w:t xml:space="preserve">Eisen in deze Basisspecificatie Rijksweg </w:t>
            </w:r>
            <w:r w:rsidR="00C710AC" w:rsidRPr="00310658">
              <w:rPr>
                <w:rFonts w:ascii="Verdana" w:eastAsia="Verdana" w:hAnsi="Verdana" w:cs="Verdana"/>
                <w:sz w:val="18"/>
                <w:lang w:val="nl-NL"/>
              </w:rPr>
              <w:t>(</w:t>
            </w:r>
            <w:hyperlink r:id="rId19" w:history="1">
              <w:r w:rsidR="00BD0491">
                <w:rPr>
                  <w:rStyle w:val="Hyperlink"/>
                  <w:rFonts w:asciiTheme="minorHAnsi" w:eastAsiaTheme="majorEastAsia" w:hAnsiTheme="minorHAnsi"/>
                  <w:bCs/>
                  <w:color w:val="007BC7" w:themeColor="accent2"/>
                  <w:sz w:val="18"/>
                  <w:szCs w:val="18"/>
                  <w:u w:val="none"/>
                  <w:lang w:val="nl-NL"/>
                </w:rPr>
                <w:t>WW RWS #913</w:t>
              </w:r>
            </w:hyperlink>
            <w:r w:rsidR="00C710AC" w:rsidRPr="00310658">
              <w:rPr>
                <w:rFonts w:ascii="Verdana" w:eastAsia="Verdana" w:hAnsi="Verdana" w:cs="Verdana"/>
                <w:sz w:val="18"/>
                <w:lang w:val="nl-NL"/>
              </w:rPr>
              <w:t>)</w:t>
            </w:r>
          </w:p>
        </w:tc>
      </w:tr>
      <w:tr w:rsidR="00310658" w:rsidRPr="006F69FB" w14:paraId="099A6075" w14:textId="77777777" w:rsidTr="0066447A">
        <w:trPr>
          <w:trHeight w:val="1433"/>
        </w:trPr>
        <w:tc>
          <w:tcPr>
            <w:tcW w:w="3292" w:type="dxa"/>
          </w:tcPr>
          <w:p w14:paraId="06968F34" w14:textId="77777777" w:rsidR="00310658" w:rsidRDefault="00310658" w:rsidP="001647C3">
            <w:pPr>
              <w:rPr>
                <w:rFonts w:ascii="Verdana" w:eastAsia="Verdana" w:hAnsi="Verdana" w:cs="Verdana"/>
                <w:sz w:val="18"/>
              </w:rPr>
            </w:pPr>
            <w:r>
              <w:rPr>
                <w:rFonts w:ascii="Verdana" w:eastAsia="Verdana" w:hAnsi="Verdana" w:cs="Verdana"/>
                <w:sz w:val="18"/>
              </w:rPr>
              <w:t xml:space="preserve">11 </w:t>
            </w:r>
            <w:proofErr w:type="spellStart"/>
            <w:r>
              <w:rPr>
                <w:rFonts w:ascii="Verdana" w:eastAsia="Verdana" w:hAnsi="Verdana" w:cs="Verdana"/>
                <w:sz w:val="18"/>
              </w:rPr>
              <w:t>Verkeerskundige</w:t>
            </w:r>
            <w:proofErr w:type="spellEnd"/>
          </w:p>
          <w:p w14:paraId="59006FA4" w14:textId="77777777" w:rsidR="00310658" w:rsidRDefault="00310658" w:rsidP="001647C3">
            <w:pPr>
              <w:rPr>
                <w:rFonts w:ascii="Verdana" w:eastAsia="Verdana" w:hAnsi="Verdana" w:cs="Verdana"/>
                <w:sz w:val="18"/>
              </w:rPr>
            </w:pPr>
            <w:r>
              <w:rPr>
                <w:rFonts w:ascii="Verdana" w:eastAsia="Verdana" w:hAnsi="Verdana" w:cs="Verdana"/>
                <w:sz w:val="18"/>
              </w:rPr>
              <w:t xml:space="preserve">     DraagConstructie (VDC)</w:t>
            </w:r>
          </w:p>
        </w:tc>
        <w:tc>
          <w:tcPr>
            <w:tcW w:w="5983" w:type="dxa"/>
          </w:tcPr>
          <w:p w14:paraId="0DAE7232" w14:textId="2BAA06B5" w:rsidR="00DC54B9" w:rsidRPr="006F69FB" w:rsidRDefault="00310658" w:rsidP="006F69FB">
            <w:pPr>
              <w:spacing w:after="100" w:afterAutospacing="1"/>
              <w:rPr>
                <w:rFonts w:ascii="Verdana" w:hAnsi="Verdana"/>
                <w:sz w:val="18"/>
                <w:szCs w:val="18"/>
                <w:lang w:val="nl-NL"/>
              </w:rPr>
            </w:pPr>
            <w:r w:rsidRPr="00310658">
              <w:rPr>
                <w:rFonts w:ascii="Verdana" w:hAnsi="Verdana"/>
                <w:sz w:val="18"/>
                <w:szCs w:val="18"/>
                <w:lang w:val="nl-NL"/>
              </w:rPr>
              <w:t>Diverse documenten, waaronder de Componentspecificatie Verkeerskundige</w:t>
            </w:r>
            <w:r w:rsidR="00B75A32">
              <w:rPr>
                <w:rFonts w:ascii="Verdana" w:hAnsi="Verdana"/>
                <w:sz w:val="18"/>
                <w:szCs w:val="18"/>
                <w:lang w:val="nl-NL"/>
              </w:rPr>
              <w:t xml:space="preserve"> </w:t>
            </w:r>
            <w:r w:rsidRPr="00310658">
              <w:rPr>
                <w:rFonts w:ascii="Verdana" w:hAnsi="Verdana"/>
                <w:sz w:val="18"/>
                <w:szCs w:val="18"/>
                <w:lang w:val="nl-NL"/>
              </w:rPr>
              <w:t>draagconstructie</w:t>
            </w:r>
            <w:r w:rsidR="006F69FB">
              <w:rPr>
                <w:rFonts w:ascii="Verdana" w:hAnsi="Verdana"/>
                <w:sz w:val="18"/>
                <w:szCs w:val="18"/>
                <w:lang w:val="nl-NL"/>
              </w:rPr>
              <w:t xml:space="preserve">s </w:t>
            </w:r>
            <w:hyperlink r:id="rId20" w:history="1">
              <w:r w:rsidR="006F69FB" w:rsidRPr="006F69FB">
                <w:rPr>
                  <w:rStyle w:val="Hyperlink"/>
                  <w:rFonts w:asciiTheme="majorHAnsi" w:hAnsiTheme="majorHAnsi"/>
                  <w:sz w:val="18"/>
                  <w:szCs w:val="18"/>
                  <w:lang w:val="nl-NL"/>
                </w:rPr>
                <w:t>(WW RWS #6203)</w:t>
              </w:r>
            </w:hyperlink>
          </w:p>
          <w:p w14:paraId="785FADC5" w14:textId="77777777" w:rsidR="00DC54B9" w:rsidRPr="00B75A32" w:rsidRDefault="00DC54B9" w:rsidP="00DC54B9">
            <w:pPr>
              <w:spacing w:after="280" w:afterAutospacing="1"/>
              <w:rPr>
                <w:rFonts w:ascii="Verdana" w:hAnsi="Verdana"/>
                <w:sz w:val="18"/>
                <w:szCs w:val="18"/>
                <w:lang w:val="nl-NL"/>
              </w:rPr>
            </w:pPr>
          </w:p>
        </w:tc>
      </w:tr>
    </w:tbl>
    <w:p w14:paraId="02732A5F" w14:textId="77777777" w:rsidR="00310658" w:rsidRDefault="00310658" w:rsidP="00310658">
      <w:pPr>
        <w:rPr>
          <w:rFonts w:ascii="Verdana" w:eastAsia="Verdana" w:hAnsi="Verdana" w:cs="Verdana"/>
          <w:sz w:val="18"/>
          <w:lang w:val="nl-NL"/>
        </w:rPr>
      </w:pPr>
    </w:p>
    <w:p w14:paraId="172D2507" w14:textId="77777777" w:rsidR="00310658" w:rsidRDefault="00B75A32">
      <w:pPr>
        <w:rPr>
          <w:rFonts w:asciiTheme="minorHAnsi" w:hAnsiTheme="minorHAnsi"/>
          <w:color w:val="000000"/>
          <w:sz w:val="18"/>
          <w:szCs w:val="18"/>
          <w:lang w:val="nl-NL"/>
        </w:rPr>
      </w:pPr>
      <w:r w:rsidRPr="00B75A32">
        <w:rPr>
          <w:rFonts w:asciiTheme="minorHAnsi" w:hAnsiTheme="minorHAnsi"/>
          <w:noProof/>
          <w:color w:val="000000"/>
          <w:sz w:val="18"/>
          <w:szCs w:val="18"/>
          <w:lang w:val="nl-NL" w:eastAsia="nl-NL"/>
        </w:rPr>
        <w:drawing>
          <wp:inline distT="0" distB="0" distL="0" distR="0" wp14:anchorId="64CF2153" wp14:editId="06AAC75D">
            <wp:extent cx="5410200" cy="3324561"/>
            <wp:effectExtent l="0" t="0" r="0" b="9525"/>
            <wp:docPr id="1" name="Afbeelding 1" descr="P:\gpo\ZTM\ZTMPlatformGeotechniek\Personen\Arjan Grashuis\Eisensets\2021 juni\02 Plaatje Systeemgrenzen Componenten van de Rijksweg feb 20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:\gpo\ZTM\ZTMPlatformGeotechniek\Personen\Arjan Grashuis\Eisensets\2021 juni\02 Plaatje Systeemgrenzen Componenten van de Rijksweg feb 202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8067"/>
                    <a:stretch/>
                  </pic:blipFill>
                  <pic:spPr bwMode="auto">
                    <a:xfrm>
                      <a:off x="0" y="0"/>
                      <a:ext cx="5421916" cy="33317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310658">
        <w:rPr>
          <w:rFonts w:asciiTheme="minorHAnsi" w:hAnsiTheme="minorHAnsi"/>
          <w:color w:val="000000"/>
          <w:sz w:val="18"/>
          <w:szCs w:val="18"/>
          <w:lang w:val="nl-NL"/>
        </w:rPr>
        <w:br w:type="page"/>
      </w:r>
    </w:p>
    <w:p w14:paraId="39F23EF5" w14:textId="77777777" w:rsidR="00FA7A1B" w:rsidRDefault="00C5313C" w:rsidP="0018292A">
      <w:pPr>
        <w:rPr>
          <w:rFonts w:asciiTheme="minorHAnsi" w:hAnsiTheme="minorHAnsi"/>
          <w:color w:val="000000"/>
          <w:sz w:val="18"/>
          <w:szCs w:val="18"/>
          <w:lang w:val="nl-NL"/>
        </w:rPr>
      </w:pPr>
      <w:r>
        <w:rPr>
          <w:rFonts w:asciiTheme="minorHAnsi" w:hAnsiTheme="minorHAnsi"/>
          <w:color w:val="000000"/>
          <w:sz w:val="18"/>
          <w:szCs w:val="18"/>
          <w:lang w:val="nl-NL"/>
        </w:rPr>
        <w:lastRenderedPageBreak/>
        <w:t>Voor de</w:t>
      </w:r>
      <w:r w:rsidR="00FA7A1B">
        <w:rPr>
          <w:rFonts w:asciiTheme="minorHAnsi" w:hAnsiTheme="minorHAnsi"/>
          <w:color w:val="000000"/>
          <w:sz w:val="18"/>
          <w:szCs w:val="18"/>
          <w:lang w:val="nl-NL"/>
        </w:rPr>
        <w:t xml:space="preserve"> componenten 1</w:t>
      </w:r>
      <w:r w:rsidR="00310658">
        <w:rPr>
          <w:rFonts w:asciiTheme="minorHAnsi" w:hAnsiTheme="minorHAnsi"/>
          <w:color w:val="000000"/>
          <w:sz w:val="18"/>
          <w:szCs w:val="18"/>
          <w:lang w:val="nl-NL"/>
        </w:rPr>
        <w:t>, 2, 3, 4, 6 en 7</w:t>
      </w:r>
      <w:r>
        <w:rPr>
          <w:rFonts w:asciiTheme="minorHAnsi" w:hAnsiTheme="minorHAnsi"/>
          <w:color w:val="000000"/>
          <w:sz w:val="18"/>
          <w:szCs w:val="18"/>
          <w:lang w:val="nl-NL"/>
        </w:rPr>
        <w:t xml:space="preserve"> </w:t>
      </w:r>
      <w:r w:rsidR="00FA7A1B">
        <w:rPr>
          <w:rFonts w:asciiTheme="minorHAnsi" w:hAnsiTheme="minorHAnsi"/>
          <w:color w:val="000000"/>
          <w:sz w:val="18"/>
          <w:szCs w:val="18"/>
          <w:lang w:val="nl-NL"/>
        </w:rPr>
        <w:t xml:space="preserve">zijn </w:t>
      </w:r>
      <w:r>
        <w:rPr>
          <w:rFonts w:asciiTheme="minorHAnsi" w:hAnsiTheme="minorHAnsi"/>
          <w:color w:val="000000"/>
          <w:sz w:val="18"/>
          <w:szCs w:val="18"/>
          <w:lang w:val="nl-NL"/>
        </w:rPr>
        <w:t xml:space="preserve">zip-files beschikbaar met </w:t>
      </w:r>
      <w:r w:rsidR="001C33F5">
        <w:rPr>
          <w:rFonts w:asciiTheme="minorHAnsi" w:hAnsiTheme="minorHAnsi"/>
          <w:color w:val="000000"/>
          <w:sz w:val="18"/>
          <w:szCs w:val="18"/>
          <w:lang w:val="nl-NL"/>
        </w:rPr>
        <w:t>per zip-file de hieronder aangegeven</w:t>
      </w:r>
      <w:r>
        <w:rPr>
          <w:rFonts w:asciiTheme="minorHAnsi" w:hAnsiTheme="minorHAnsi"/>
          <w:color w:val="000000"/>
          <w:sz w:val="18"/>
          <w:szCs w:val="18"/>
          <w:lang w:val="nl-NL"/>
        </w:rPr>
        <w:t xml:space="preserve"> documenten</w:t>
      </w:r>
      <w:r w:rsidR="00FA7A1B">
        <w:rPr>
          <w:rFonts w:asciiTheme="minorHAnsi" w:hAnsiTheme="minorHAnsi"/>
          <w:color w:val="000000"/>
          <w:sz w:val="18"/>
          <w:szCs w:val="18"/>
          <w:lang w:val="nl-NL"/>
        </w:rPr>
        <w:t>:</w:t>
      </w:r>
    </w:p>
    <w:p w14:paraId="1D661D70" w14:textId="77777777" w:rsidR="00310658" w:rsidRDefault="00310658" w:rsidP="0018292A">
      <w:pPr>
        <w:rPr>
          <w:rFonts w:asciiTheme="minorHAnsi" w:hAnsiTheme="minorHAnsi"/>
          <w:color w:val="000000"/>
          <w:sz w:val="18"/>
          <w:szCs w:val="18"/>
          <w:lang w:val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8630"/>
      </w:tblGrid>
      <w:tr w:rsidR="00E668C8" w:rsidRPr="00C710AC" w14:paraId="4A4E4EA0" w14:textId="77777777" w:rsidTr="00E668C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 w:val="0"/>
        </w:trPr>
        <w:tc>
          <w:tcPr>
            <w:tcW w:w="8780" w:type="dxa"/>
          </w:tcPr>
          <w:p w14:paraId="718422C2" w14:textId="77777777" w:rsidR="00E63518" w:rsidRDefault="00E63518" w:rsidP="00E668C8">
            <w:pPr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</w:pPr>
          </w:p>
          <w:p w14:paraId="75365AD8" w14:textId="77777777" w:rsidR="00E668C8" w:rsidRPr="001C33F5" w:rsidRDefault="00E668C8" w:rsidP="00E668C8">
            <w:pPr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</w:pPr>
            <w:r w:rsidRPr="001C33F5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Zip-file:</w:t>
            </w:r>
            <w:r w:rsidRPr="001C33F5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ab/>
              <w:t>00 ALLE EISEN COMPONENTEN VAN DE RIJKSWEG</w:t>
            </w:r>
          </w:p>
          <w:p w14:paraId="4147FFBD" w14:textId="77777777" w:rsidR="00E668C8" w:rsidRDefault="00E668C8" w:rsidP="00E668C8">
            <w:pPr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</w:pPr>
          </w:p>
          <w:p w14:paraId="022AC576" w14:textId="77777777" w:rsidR="00790E2B" w:rsidRPr="00790E2B" w:rsidRDefault="00790E2B" w:rsidP="00E668C8">
            <w:pPr>
              <w:rPr>
                <w:rFonts w:asciiTheme="minorHAnsi" w:hAnsiTheme="minorHAnsi"/>
                <w:b w:val="0"/>
                <w:i/>
                <w:color w:val="000000"/>
                <w:sz w:val="18"/>
                <w:szCs w:val="18"/>
                <w:lang w:val="nl-NL"/>
              </w:rPr>
            </w:pPr>
            <w:r w:rsidRPr="00790E2B">
              <w:rPr>
                <w:rFonts w:asciiTheme="minorHAnsi" w:hAnsiTheme="minorHAnsi"/>
                <w:b w:val="0"/>
                <w:i/>
                <w:color w:val="000000"/>
                <w:sz w:val="18"/>
                <w:szCs w:val="18"/>
                <w:lang w:val="nl-NL"/>
              </w:rPr>
              <w:t>Algemeen</w:t>
            </w:r>
          </w:p>
          <w:p w14:paraId="3DE60481" w14:textId="37B02D03" w:rsidR="00E668C8" w:rsidRPr="00E668C8" w:rsidRDefault="00E668C8" w:rsidP="00E668C8">
            <w:pPr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</w:pPr>
            <w:r w:rsidRPr="00E668C8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01</w:t>
            </w:r>
            <w:r w:rsidRPr="00E668C8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ab/>
            </w:r>
            <w:r w:rsidR="00B75A32" w:rsidRPr="00B75A32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 xml:space="preserve">Leeswijzer bij WW RWS 5518 Eisen aan componenten van de Rijksweg </w:t>
            </w:r>
            <w:r w:rsidR="00E37039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mei 2025</w:t>
            </w:r>
          </w:p>
          <w:p w14:paraId="3C478B07" w14:textId="77777777" w:rsidR="00E668C8" w:rsidRPr="00E668C8" w:rsidRDefault="00E668C8" w:rsidP="00E668C8">
            <w:pPr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</w:pPr>
            <w:r w:rsidRPr="00E668C8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02</w:t>
            </w:r>
            <w:r w:rsidRPr="00E668C8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ab/>
            </w:r>
            <w:r w:rsidR="00B75A32" w:rsidRPr="00B75A32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Plaatje Systeemgrenzen Componenten van de Rijksweg feb 2021</w:t>
            </w:r>
          </w:p>
          <w:p w14:paraId="1FAD64EF" w14:textId="77777777" w:rsidR="00E668C8" w:rsidRDefault="00E668C8" w:rsidP="00E668C8">
            <w:pPr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</w:pPr>
          </w:p>
          <w:p w14:paraId="5A05F30C" w14:textId="77777777" w:rsidR="00790E2B" w:rsidRPr="00790E2B" w:rsidRDefault="00790E2B" w:rsidP="00E668C8">
            <w:pPr>
              <w:rPr>
                <w:rFonts w:asciiTheme="minorHAnsi" w:hAnsiTheme="minorHAnsi"/>
                <w:b w:val="0"/>
                <w:i/>
                <w:color w:val="000000"/>
                <w:sz w:val="18"/>
                <w:szCs w:val="18"/>
                <w:lang w:val="nl-NL"/>
              </w:rPr>
            </w:pPr>
            <w:r w:rsidRPr="00790E2B">
              <w:rPr>
                <w:rFonts w:asciiTheme="minorHAnsi" w:hAnsiTheme="minorHAnsi"/>
                <w:b w:val="0"/>
                <w:i/>
                <w:color w:val="000000"/>
                <w:sz w:val="18"/>
                <w:szCs w:val="18"/>
                <w:lang w:val="nl-NL"/>
              </w:rPr>
              <w:t>Markering</w:t>
            </w:r>
          </w:p>
          <w:p w14:paraId="314A057A" w14:textId="28FBCF20" w:rsidR="00E668C8" w:rsidRPr="00E668C8" w:rsidRDefault="00E668C8" w:rsidP="00E668C8">
            <w:pPr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</w:pPr>
            <w:r w:rsidRPr="00E668C8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11</w:t>
            </w:r>
            <w:r w:rsidRPr="00E668C8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ab/>
            </w:r>
            <w:r w:rsidR="00B75A32" w:rsidRPr="00B75A32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Hand</w:t>
            </w:r>
            <w:r w:rsidR="00A12A4D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l</w:t>
            </w:r>
            <w:r w:rsidR="00B75A32" w:rsidRPr="00B75A32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ei</w:t>
            </w:r>
            <w:r w:rsidR="00A12A4D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d</w:t>
            </w:r>
            <w:r w:rsidR="00B75A32" w:rsidRPr="00B75A32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ing voor gebruik Eisen Markering in contracten Versie 4</w:t>
            </w:r>
            <w:r w:rsidR="00A12A4D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.1</w:t>
            </w:r>
          </w:p>
          <w:p w14:paraId="7FC0E54B" w14:textId="15D5FBAC" w:rsidR="00E668C8" w:rsidRDefault="00E668C8" w:rsidP="00E668C8">
            <w:pPr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</w:pPr>
            <w:r w:rsidRPr="00E668C8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12</w:t>
            </w:r>
            <w:r w:rsidRPr="00E668C8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ab/>
              <w:t xml:space="preserve">Eisen Markering </w:t>
            </w:r>
            <w:r w:rsidR="00B75A32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V</w:t>
            </w:r>
            <w:r w:rsidRPr="00E668C8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 xml:space="preserve">ersie </w:t>
            </w:r>
            <w:r w:rsidR="00B75A32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4</w:t>
            </w:r>
            <w:r w:rsidR="00F848BA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.1</w:t>
            </w:r>
          </w:p>
          <w:p w14:paraId="2629757E" w14:textId="77777777" w:rsidR="004A374A" w:rsidRDefault="004A374A" w:rsidP="00E668C8">
            <w:pPr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</w:pPr>
          </w:p>
          <w:p w14:paraId="1F8D375F" w14:textId="77777777" w:rsidR="00790E2B" w:rsidRPr="00026822" w:rsidRDefault="00790E2B" w:rsidP="00E668C8">
            <w:pPr>
              <w:rPr>
                <w:rFonts w:asciiTheme="minorHAnsi" w:hAnsiTheme="minorHAnsi"/>
                <w:b w:val="0"/>
                <w:i/>
                <w:color w:val="000000"/>
                <w:sz w:val="18"/>
                <w:szCs w:val="18"/>
                <w:lang w:val="nl-NL"/>
              </w:rPr>
            </w:pPr>
            <w:r w:rsidRPr="00026822">
              <w:rPr>
                <w:rFonts w:asciiTheme="minorHAnsi" w:hAnsiTheme="minorHAnsi"/>
                <w:b w:val="0"/>
                <w:i/>
                <w:color w:val="000000"/>
                <w:sz w:val="18"/>
                <w:szCs w:val="18"/>
                <w:lang w:val="nl-NL"/>
              </w:rPr>
              <w:t>Bovenbouw</w:t>
            </w:r>
          </w:p>
          <w:p w14:paraId="0791EDC3" w14:textId="4D8B34C9" w:rsidR="002B1A19" w:rsidRPr="00026822" w:rsidRDefault="00E668C8" w:rsidP="002B1A19">
            <w:pPr>
              <w:ind w:left="705" w:hanging="705"/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</w:pPr>
            <w:r w:rsidRPr="00026822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211</w:t>
            </w:r>
            <w:r w:rsidRPr="00026822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ab/>
              <w:t>Hand</w:t>
            </w:r>
            <w:r w:rsidR="00333C1C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l</w:t>
            </w:r>
            <w:r w:rsidRPr="00026822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ei</w:t>
            </w:r>
            <w:r w:rsidR="00333C1C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d</w:t>
            </w:r>
            <w:r w:rsidRPr="00026822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 xml:space="preserve">ing voor gebruik Eisen Bovenbouw </w:t>
            </w:r>
            <w:r w:rsidR="002B1A19" w:rsidRPr="00026822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in</w:t>
            </w:r>
            <w:r w:rsidRPr="00026822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 xml:space="preserve"> D</w:t>
            </w:r>
            <w:r w:rsidR="004A374A" w:rsidRPr="00026822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 xml:space="preserve">B(F)M </w:t>
            </w:r>
            <w:r w:rsidR="002B1A19" w:rsidRPr="00026822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 xml:space="preserve">contracten Versie </w:t>
            </w:r>
            <w:r w:rsidR="00E37039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7</w:t>
            </w:r>
          </w:p>
          <w:p w14:paraId="045B18CD" w14:textId="77017FC0" w:rsidR="004A374A" w:rsidRPr="00026822" w:rsidRDefault="004A374A" w:rsidP="00E668C8">
            <w:pPr>
              <w:ind w:left="705" w:hanging="705"/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</w:pPr>
            <w:r w:rsidRPr="00026822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212</w:t>
            </w:r>
            <w:r w:rsidRPr="00026822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ab/>
              <w:t xml:space="preserve">Eisen Bovenbouw DBFM </w:t>
            </w:r>
            <w:r w:rsidR="00846C41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V</w:t>
            </w:r>
            <w:r w:rsidRPr="00026822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 xml:space="preserve">ersie </w:t>
            </w:r>
            <w:r w:rsidR="00E37039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7</w:t>
            </w:r>
          </w:p>
          <w:p w14:paraId="35D32479" w14:textId="22AC931D" w:rsidR="004A374A" w:rsidRPr="00026822" w:rsidRDefault="004A374A" w:rsidP="004A374A">
            <w:pPr>
              <w:ind w:left="705" w:hanging="705"/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</w:pPr>
            <w:r w:rsidRPr="00026822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221</w:t>
            </w:r>
            <w:r w:rsidRPr="00026822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ab/>
              <w:t>Hand</w:t>
            </w:r>
            <w:r w:rsidR="00333C1C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l</w:t>
            </w:r>
            <w:r w:rsidRPr="00026822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ei</w:t>
            </w:r>
            <w:r w:rsidR="00333C1C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d</w:t>
            </w:r>
            <w:r w:rsidRPr="00026822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 xml:space="preserve">ing voor gebruik Eisen Bovenbouw </w:t>
            </w:r>
            <w:r w:rsidR="002B1A19" w:rsidRPr="00026822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 xml:space="preserve">in DenC contracten Versie </w:t>
            </w:r>
            <w:r w:rsidR="00E37039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7</w:t>
            </w:r>
          </w:p>
          <w:p w14:paraId="002B120C" w14:textId="38BC8C4C" w:rsidR="004A374A" w:rsidRPr="00026822" w:rsidRDefault="004A374A" w:rsidP="004A374A">
            <w:pPr>
              <w:ind w:left="705" w:hanging="705"/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</w:pPr>
            <w:r w:rsidRPr="00026822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222</w:t>
            </w:r>
            <w:r w:rsidRPr="00026822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ab/>
              <w:t>Eisen Bovenbouw D</w:t>
            </w:r>
            <w:r w:rsidR="002B1A19" w:rsidRPr="00026822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en</w:t>
            </w:r>
            <w:r w:rsidRPr="00026822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 xml:space="preserve">C </w:t>
            </w:r>
            <w:r w:rsidR="00846C41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V</w:t>
            </w:r>
            <w:r w:rsidRPr="00026822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 xml:space="preserve">ersie </w:t>
            </w:r>
            <w:r w:rsidR="00E37039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7</w:t>
            </w:r>
          </w:p>
          <w:p w14:paraId="0F6012E8" w14:textId="76BC0EFA" w:rsidR="004A374A" w:rsidRPr="00026822" w:rsidRDefault="004A374A" w:rsidP="004A374A">
            <w:pPr>
              <w:ind w:left="705" w:hanging="705"/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</w:pPr>
            <w:r w:rsidRPr="00026822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231</w:t>
            </w:r>
            <w:r w:rsidRPr="00026822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ab/>
              <w:t>Hand</w:t>
            </w:r>
            <w:r w:rsidR="00333C1C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l</w:t>
            </w:r>
            <w:r w:rsidRPr="00026822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ei</w:t>
            </w:r>
            <w:r w:rsidR="00333C1C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d</w:t>
            </w:r>
            <w:r w:rsidRPr="00026822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 xml:space="preserve">ing voor gebruik Eisen Bovenbouw </w:t>
            </w:r>
            <w:r w:rsidR="002B1A19" w:rsidRPr="00026822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 xml:space="preserve">in </w:t>
            </w:r>
            <w:r w:rsidRPr="00026822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 xml:space="preserve">EenC </w:t>
            </w:r>
            <w:r w:rsidR="002B1A19" w:rsidRPr="00026822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 xml:space="preserve">contracten Versie </w:t>
            </w:r>
            <w:r w:rsidR="00E37039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7</w:t>
            </w:r>
          </w:p>
          <w:p w14:paraId="73C1F8C4" w14:textId="53628FF9" w:rsidR="004A374A" w:rsidRPr="00026822" w:rsidRDefault="004A374A" w:rsidP="004A374A">
            <w:pPr>
              <w:ind w:left="705" w:hanging="705"/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</w:pPr>
            <w:r w:rsidRPr="00026822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232</w:t>
            </w:r>
            <w:r w:rsidRPr="00026822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ab/>
              <w:t>Eisen Bovenbouw E</w:t>
            </w:r>
            <w:r w:rsidR="002B1A19" w:rsidRPr="00026822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 xml:space="preserve">enC </w:t>
            </w:r>
            <w:r w:rsidR="00846C41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V</w:t>
            </w:r>
            <w:r w:rsidR="002B1A19" w:rsidRPr="00026822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 xml:space="preserve">ersie </w:t>
            </w:r>
            <w:r w:rsidR="00E37039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7</w:t>
            </w:r>
          </w:p>
          <w:p w14:paraId="73715F08" w14:textId="0E612393" w:rsidR="004A374A" w:rsidRPr="00846C41" w:rsidRDefault="004A374A" w:rsidP="004A374A">
            <w:pPr>
              <w:ind w:left="705" w:hanging="705"/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</w:pPr>
            <w:r w:rsidRPr="00026822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241</w:t>
            </w:r>
            <w:r w:rsidRPr="00026822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ab/>
            </w:r>
            <w:r w:rsidRPr="00846C41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Hand</w:t>
            </w:r>
            <w:r w:rsidR="00333C1C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l</w:t>
            </w:r>
            <w:r w:rsidRPr="00846C41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ei</w:t>
            </w:r>
            <w:r w:rsidR="00333C1C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d</w:t>
            </w:r>
            <w:r w:rsidRPr="00846C41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 xml:space="preserve">ing voor gebruik Eisen Bovenbouw </w:t>
            </w:r>
            <w:r w:rsidR="002B1A19" w:rsidRPr="00846C41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in</w:t>
            </w:r>
            <w:r w:rsidRPr="00846C41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 xml:space="preserve"> PCD </w:t>
            </w:r>
            <w:r w:rsidR="002B1A19" w:rsidRPr="00846C41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 xml:space="preserve">contracten Versie </w:t>
            </w:r>
            <w:r w:rsidR="00E37039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7</w:t>
            </w:r>
          </w:p>
          <w:p w14:paraId="5F57B49C" w14:textId="3C603724" w:rsidR="004A374A" w:rsidRPr="00846C41" w:rsidRDefault="002B1A19" w:rsidP="00447EA8">
            <w:pPr>
              <w:ind w:left="705" w:hanging="705"/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</w:pPr>
            <w:r w:rsidRPr="00846C41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242</w:t>
            </w:r>
            <w:r w:rsidRPr="00846C41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ab/>
              <w:t xml:space="preserve">Eisen Bovenbouw PCD </w:t>
            </w:r>
            <w:r w:rsidR="00846C41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V</w:t>
            </w:r>
            <w:r w:rsidRPr="00846C41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 xml:space="preserve">ersie </w:t>
            </w:r>
            <w:r w:rsidR="00E37039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7</w:t>
            </w:r>
          </w:p>
          <w:p w14:paraId="42B8A481" w14:textId="77777777" w:rsidR="004A374A" w:rsidRPr="00846C41" w:rsidRDefault="004A374A" w:rsidP="00E668C8">
            <w:pPr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</w:pPr>
            <w:r w:rsidRPr="00846C41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280</w:t>
            </w:r>
            <w:r w:rsidRPr="00846C41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ab/>
            </w:r>
            <w:r w:rsidR="00846C41" w:rsidRPr="00846C41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Projectspecifieke Bijlage 'Gegevens verkeersbelastingen'</w:t>
            </w:r>
          </w:p>
          <w:p w14:paraId="408BCEEA" w14:textId="208D2A31" w:rsidR="004A374A" w:rsidRPr="00846C41" w:rsidRDefault="004A374A" w:rsidP="00E668C8">
            <w:pPr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</w:pPr>
            <w:r w:rsidRPr="00846C41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281</w:t>
            </w:r>
            <w:r w:rsidRPr="00846C41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ab/>
            </w:r>
            <w:r w:rsidR="00846C41" w:rsidRPr="00846C41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 xml:space="preserve">Bijlage </w:t>
            </w:r>
            <w:r w:rsidR="00333C1C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‘</w:t>
            </w:r>
            <w:r w:rsidR="00846C41" w:rsidRPr="00846C41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 xml:space="preserve">Maximale MKI – waarde asfalt per </w:t>
            </w:r>
            <w:r w:rsidR="00333C1C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ton’</w:t>
            </w:r>
          </w:p>
          <w:p w14:paraId="4E8DCFFB" w14:textId="77777777" w:rsidR="00935EE2" w:rsidRPr="00846C41" w:rsidRDefault="004A374A" w:rsidP="00E668C8">
            <w:pPr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</w:pPr>
            <w:r w:rsidRPr="00846C41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282</w:t>
            </w:r>
            <w:r w:rsidRPr="00846C41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ab/>
            </w:r>
            <w:r w:rsidR="00846C41" w:rsidRPr="00846C41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Bijlage 'Restlevensduren bestaande weggedeelten'</w:t>
            </w:r>
          </w:p>
          <w:p w14:paraId="3170BC62" w14:textId="77777777" w:rsidR="004A374A" w:rsidRPr="00846C41" w:rsidRDefault="004A374A" w:rsidP="00E668C8">
            <w:pPr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</w:pPr>
            <w:r w:rsidRPr="00846C41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283</w:t>
            </w:r>
            <w:r w:rsidRPr="00846C41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ab/>
            </w:r>
            <w:r w:rsidR="00846C41" w:rsidRPr="00846C41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Projectspecifieke Bijlage 'Specificatie Wegdekken'</w:t>
            </w:r>
          </w:p>
          <w:p w14:paraId="4CF7BA2B" w14:textId="77777777" w:rsidR="004A374A" w:rsidRPr="00846C41" w:rsidRDefault="004A374A" w:rsidP="00E668C8">
            <w:pPr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</w:pPr>
            <w:r w:rsidRPr="00846C41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284</w:t>
            </w:r>
            <w:r w:rsidRPr="00846C41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ab/>
            </w:r>
            <w:r w:rsidR="00846C41" w:rsidRPr="00846C41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Projectspecifieke Bijlage 'Specificaties Profielverbetering'</w:t>
            </w:r>
          </w:p>
          <w:p w14:paraId="56ADD0CC" w14:textId="77777777" w:rsidR="004A374A" w:rsidRDefault="004A374A" w:rsidP="00E668C8">
            <w:pPr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</w:pPr>
            <w:r w:rsidRPr="00846C41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285</w:t>
            </w:r>
            <w:r w:rsidRPr="00846C41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ab/>
            </w:r>
            <w:r w:rsidR="00846C41" w:rsidRPr="00846C41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Projectspecifieke Bijlage 'Uit te voeren  maatregelen en locaties'</w:t>
            </w:r>
          </w:p>
          <w:p w14:paraId="0ABD4221" w14:textId="201E4A67" w:rsidR="00DE059C" w:rsidRPr="00846C41" w:rsidRDefault="00DE059C" w:rsidP="00E668C8">
            <w:pPr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</w:pPr>
            <w:r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286      Toelichting voor projectteams voor het toepassen van peleton aanpak 20240422</w:t>
            </w:r>
          </w:p>
          <w:p w14:paraId="652FFF65" w14:textId="77777777" w:rsidR="00F848BA" w:rsidRPr="00846C41" w:rsidRDefault="00F848BA" w:rsidP="00E668C8">
            <w:pPr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</w:pPr>
            <w:r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290</w:t>
            </w:r>
            <w:r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ab/>
              <w:t>Specificaties doorgaand gewapend betonverhardingen versie 2022</w:t>
            </w:r>
          </w:p>
          <w:p w14:paraId="7D65A4FF" w14:textId="3242BA1C" w:rsidR="004A374A" w:rsidRPr="00846C41" w:rsidRDefault="004A374A" w:rsidP="00E668C8">
            <w:pPr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</w:pPr>
            <w:r w:rsidRPr="00846C41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292</w:t>
            </w:r>
            <w:r w:rsidRPr="00846C41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ab/>
            </w:r>
            <w:r w:rsidR="00846C41" w:rsidRPr="00846C41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 xml:space="preserve">Schadebeoordeling- en Meetmethoden Bovenbouw versie </w:t>
            </w:r>
            <w:r w:rsidR="00E37039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4</w:t>
            </w:r>
            <w:r w:rsidR="00846C41" w:rsidRPr="00846C41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 xml:space="preserve">.0 </w:t>
            </w:r>
            <w:r w:rsidR="00E37039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Mei 2025</w:t>
            </w:r>
          </w:p>
          <w:p w14:paraId="3F77CCA3" w14:textId="0E24EDB1" w:rsidR="004A374A" w:rsidRPr="00846C41" w:rsidRDefault="004A374A" w:rsidP="00E668C8">
            <w:pPr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</w:pPr>
            <w:r w:rsidRPr="00846C41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293</w:t>
            </w:r>
            <w:r w:rsidRPr="00846C41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ab/>
            </w:r>
            <w:r w:rsidR="00846C41" w:rsidRPr="00846C41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Specificaties Ontwerp Asfaltverhardingen versie 202</w:t>
            </w:r>
            <w:r w:rsidR="00333C1C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4</w:t>
            </w:r>
          </w:p>
          <w:p w14:paraId="71F268BF" w14:textId="71CA53A1" w:rsidR="004A374A" w:rsidRDefault="004A374A" w:rsidP="00E668C8">
            <w:pPr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</w:pPr>
            <w:r w:rsidRPr="00846C41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294</w:t>
            </w:r>
            <w:r w:rsidRPr="00846C41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ab/>
            </w:r>
            <w:r w:rsidR="00846C41" w:rsidRPr="00846C41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 xml:space="preserve">Verificatie Geschiktheid Wegenbouwmaterialen </w:t>
            </w:r>
            <w:r w:rsidR="00F848BA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v</w:t>
            </w:r>
            <w:r w:rsidR="00E37039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5</w:t>
            </w:r>
            <w:r w:rsidR="00F848BA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 xml:space="preserve">.0 </w:t>
            </w:r>
            <w:r w:rsidR="00E37039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Mei 2025</w:t>
            </w:r>
          </w:p>
          <w:p w14:paraId="7BA957ED" w14:textId="62DCC98B" w:rsidR="00E87BFB" w:rsidRDefault="00E87BFB" w:rsidP="00E668C8">
            <w:pPr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</w:pPr>
            <w:r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295</w:t>
            </w:r>
            <w:r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ab/>
            </w:r>
            <w:r w:rsidRPr="00E87BFB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 xml:space="preserve">Verificatiemethoden Bovenbouw Versie </w:t>
            </w:r>
            <w:r w:rsidR="00333C1C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6</w:t>
            </w:r>
          </w:p>
          <w:p w14:paraId="0A6E90B9" w14:textId="163DC038" w:rsidR="00333C1C" w:rsidRDefault="00333C1C" w:rsidP="00E668C8">
            <w:pPr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</w:pPr>
            <w:r w:rsidRPr="00333C1C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296</w:t>
            </w:r>
            <w:r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ab/>
            </w:r>
            <w:r w:rsidRPr="00333C1C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Toelichting voor projectteams voor het toepassen van de pelotonaanpak 20240422</w:t>
            </w:r>
          </w:p>
          <w:p w14:paraId="2A9F18B5" w14:textId="77777777" w:rsidR="00846C41" w:rsidRPr="00846C41" w:rsidRDefault="00846C41" w:rsidP="00E668C8">
            <w:pPr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</w:pPr>
          </w:p>
          <w:p w14:paraId="3483AA1A" w14:textId="1BA7C344" w:rsidR="004A374A" w:rsidRDefault="004A374A" w:rsidP="00E668C8">
            <w:pPr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</w:pPr>
            <w:r w:rsidRPr="00846C41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299</w:t>
            </w:r>
            <w:r w:rsidRPr="00846C41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ab/>
            </w:r>
            <w:r w:rsidR="00DC1DEB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 xml:space="preserve">INTERN RWS </w:t>
            </w:r>
            <w:r w:rsidR="00846C41" w:rsidRPr="00846C41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 xml:space="preserve">Eisen Bovenbouw </w:t>
            </w:r>
            <w:r w:rsidR="00F848BA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 xml:space="preserve">all in </w:t>
            </w:r>
            <w:r w:rsidR="00846C41" w:rsidRPr="00846C41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 xml:space="preserve">met interne toelichtingen Versie </w:t>
            </w:r>
            <w:r w:rsidR="00E37039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7</w:t>
            </w:r>
          </w:p>
          <w:p w14:paraId="3A2172D3" w14:textId="77777777" w:rsidR="00790E2B" w:rsidRDefault="00790E2B" w:rsidP="00E668C8">
            <w:pPr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</w:pPr>
          </w:p>
          <w:p w14:paraId="303ED827" w14:textId="77777777" w:rsidR="00790E2B" w:rsidRPr="00790E2B" w:rsidRDefault="00790E2B" w:rsidP="00E668C8">
            <w:pPr>
              <w:rPr>
                <w:rFonts w:asciiTheme="minorHAnsi" w:hAnsiTheme="minorHAnsi"/>
                <w:b w:val="0"/>
                <w:i/>
                <w:color w:val="000000"/>
                <w:sz w:val="18"/>
                <w:szCs w:val="18"/>
                <w:lang w:val="nl-NL"/>
              </w:rPr>
            </w:pPr>
            <w:r w:rsidRPr="00746EA3">
              <w:rPr>
                <w:rFonts w:asciiTheme="minorHAnsi" w:hAnsiTheme="minorHAnsi"/>
                <w:b w:val="0"/>
                <w:i/>
                <w:color w:val="000000"/>
                <w:sz w:val="18"/>
                <w:szCs w:val="18"/>
                <w:lang w:val="nl-NL"/>
              </w:rPr>
              <w:t>Onderbouw</w:t>
            </w:r>
          </w:p>
          <w:p w14:paraId="75F71F4A" w14:textId="22F4F7C4" w:rsidR="00E668C8" w:rsidRPr="00E668C8" w:rsidRDefault="00E668C8" w:rsidP="00E668C8">
            <w:pPr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</w:pPr>
            <w:r w:rsidRPr="00E668C8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31</w:t>
            </w:r>
            <w:r w:rsidRPr="00E668C8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ab/>
            </w:r>
            <w:r w:rsidR="00B75A32" w:rsidRPr="00B75A32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Hand</w:t>
            </w:r>
            <w:r w:rsidR="00ED19EF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l</w:t>
            </w:r>
            <w:r w:rsidR="00B75A32" w:rsidRPr="00B75A32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ei</w:t>
            </w:r>
            <w:r w:rsidR="00ED19EF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d</w:t>
            </w:r>
            <w:r w:rsidR="00B75A32" w:rsidRPr="00B75A32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 xml:space="preserve">ing voor gebruik Eisen Onderbouw in contracten Versie </w:t>
            </w:r>
            <w:r w:rsidR="00333C1C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10</w:t>
            </w:r>
          </w:p>
          <w:p w14:paraId="247852E5" w14:textId="08711561" w:rsidR="00E668C8" w:rsidRPr="003E7B39" w:rsidRDefault="00E668C8" w:rsidP="00E668C8">
            <w:pPr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</w:pPr>
            <w:r w:rsidRPr="003E7B39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32</w:t>
            </w:r>
            <w:r w:rsidRPr="003E7B39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ab/>
              <w:t xml:space="preserve">Eisen Onderbouw </w:t>
            </w:r>
            <w:r w:rsidR="00B75A32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V</w:t>
            </w:r>
            <w:r w:rsidRPr="003E7B39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 xml:space="preserve">ersie </w:t>
            </w:r>
            <w:r w:rsidR="00333C1C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10</w:t>
            </w:r>
          </w:p>
          <w:p w14:paraId="3710DC28" w14:textId="47EEDF43" w:rsidR="0050086B" w:rsidRDefault="0050086B" w:rsidP="00E668C8">
            <w:pPr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</w:pPr>
            <w:r w:rsidRPr="003E7B39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33</w:t>
            </w:r>
            <w:r w:rsidRPr="003E7B39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ab/>
            </w:r>
            <w:r w:rsidR="00B75A32" w:rsidRPr="00B75A32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 xml:space="preserve">Specificaties kerende constructies van gewapende grond Versie </w:t>
            </w:r>
            <w:r w:rsidR="00333C1C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4</w:t>
            </w:r>
          </w:p>
          <w:p w14:paraId="1CDAB084" w14:textId="77777777" w:rsidR="00ED19EF" w:rsidRDefault="00ED19EF" w:rsidP="00E668C8">
            <w:pPr>
              <w:rPr>
                <w:rFonts w:asciiTheme="minorHAnsi" w:hAnsiTheme="minorHAnsi"/>
                <w:b w:val="0"/>
                <w:i/>
                <w:color w:val="000000"/>
                <w:sz w:val="18"/>
                <w:szCs w:val="18"/>
                <w:lang w:val="nl-NL"/>
              </w:rPr>
            </w:pPr>
          </w:p>
          <w:p w14:paraId="0CB28475" w14:textId="77777777" w:rsidR="00790E2B" w:rsidRPr="00BE14AC" w:rsidRDefault="00790E2B" w:rsidP="00E668C8">
            <w:pPr>
              <w:rPr>
                <w:rFonts w:asciiTheme="minorHAnsi" w:hAnsiTheme="minorHAnsi"/>
                <w:b w:val="0"/>
                <w:i/>
                <w:color w:val="000000"/>
                <w:sz w:val="18"/>
                <w:szCs w:val="18"/>
                <w:lang w:val="nl-NL"/>
              </w:rPr>
            </w:pPr>
            <w:r w:rsidRPr="00ED19EF">
              <w:rPr>
                <w:rFonts w:asciiTheme="minorHAnsi" w:hAnsiTheme="minorHAnsi"/>
                <w:b w:val="0"/>
                <w:i/>
                <w:color w:val="000000"/>
                <w:sz w:val="18"/>
                <w:szCs w:val="18"/>
                <w:lang w:val="nl-NL"/>
              </w:rPr>
              <w:t>Voertuigkering</w:t>
            </w:r>
          </w:p>
          <w:p w14:paraId="37904170" w14:textId="10F0846B" w:rsidR="00E668C8" w:rsidRPr="00BE14AC" w:rsidRDefault="00E668C8" w:rsidP="00E668C8">
            <w:pPr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</w:pPr>
            <w:r w:rsidRPr="00BE14AC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41</w:t>
            </w:r>
            <w:r w:rsidRPr="00BE14AC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ab/>
            </w:r>
            <w:r w:rsidR="00B75A32" w:rsidRPr="00B75A32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Hand</w:t>
            </w:r>
            <w:r w:rsidR="00ED19EF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l</w:t>
            </w:r>
            <w:r w:rsidR="00B75A32" w:rsidRPr="00B75A32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ei</w:t>
            </w:r>
            <w:r w:rsidR="00ED19EF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d</w:t>
            </w:r>
            <w:r w:rsidR="00B75A32" w:rsidRPr="00B75A32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 xml:space="preserve">ing voor gebruik Eisen Voertuigkering in contracten Versie </w:t>
            </w:r>
            <w:r w:rsidR="00333C1C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4</w:t>
            </w:r>
          </w:p>
          <w:p w14:paraId="342B43B9" w14:textId="1250DCEC" w:rsidR="00E668C8" w:rsidRDefault="00E668C8" w:rsidP="00E668C8">
            <w:pPr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</w:pPr>
            <w:r w:rsidRPr="00BE14AC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42</w:t>
            </w:r>
            <w:r w:rsidRPr="00BE14AC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ab/>
            </w:r>
            <w:r w:rsidR="00B75A32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 xml:space="preserve">Eisen Voertuigkering Versie </w:t>
            </w:r>
            <w:r w:rsidR="00333C1C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4</w:t>
            </w:r>
          </w:p>
          <w:p w14:paraId="7AD1E878" w14:textId="77777777" w:rsidR="00790E2B" w:rsidRDefault="00790E2B" w:rsidP="00E668C8">
            <w:pPr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</w:pPr>
          </w:p>
          <w:p w14:paraId="61D042BF" w14:textId="77777777" w:rsidR="00790E2B" w:rsidRPr="00790E2B" w:rsidRDefault="00790E2B" w:rsidP="00E668C8">
            <w:pPr>
              <w:rPr>
                <w:rFonts w:asciiTheme="minorHAnsi" w:hAnsiTheme="minorHAnsi"/>
                <w:b w:val="0"/>
                <w:i/>
                <w:color w:val="000000"/>
                <w:sz w:val="18"/>
                <w:szCs w:val="18"/>
                <w:lang w:val="nl-NL"/>
              </w:rPr>
            </w:pPr>
            <w:r w:rsidRPr="005A2D32">
              <w:rPr>
                <w:rFonts w:asciiTheme="minorHAnsi" w:hAnsiTheme="minorHAnsi"/>
                <w:b w:val="0"/>
                <w:i/>
                <w:color w:val="000000"/>
                <w:sz w:val="18"/>
                <w:szCs w:val="18"/>
                <w:lang w:val="nl-NL"/>
              </w:rPr>
              <w:t>Berm</w:t>
            </w:r>
          </w:p>
          <w:p w14:paraId="0D9D7CAC" w14:textId="6DEC1E55" w:rsidR="00E668C8" w:rsidRPr="00E668C8" w:rsidRDefault="00E668C8" w:rsidP="00E668C8">
            <w:pPr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</w:pPr>
            <w:r w:rsidRPr="00E668C8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61</w:t>
            </w:r>
            <w:r w:rsidRPr="00E668C8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ab/>
            </w:r>
            <w:r w:rsidR="00B75A32" w:rsidRPr="00B75A32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Hand</w:t>
            </w:r>
            <w:r w:rsidR="00ED19EF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l</w:t>
            </w:r>
            <w:r w:rsidR="00B75A32" w:rsidRPr="00B75A32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ei</w:t>
            </w:r>
            <w:r w:rsidR="00ED19EF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d</w:t>
            </w:r>
            <w:r w:rsidR="00B75A32" w:rsidRPr="00B75A32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 xml:space="preserve">ing voor gebruik Eisen Berm in contracten Versie </w:t>
            </w:r>
            <w:r w:rsidR="00333C1C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10</w:t>
            </w:r>
          </w:p>
          <w:p w14:paraId="6DC47972" w14:textId="353A70A1" w:rsidR="00E668C8" w:rsidRDefault="00E668C8" w:rsidP="00E668C8">
            <w:pPr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</w:pPr>
            <w:r w:rsidRPr="00E668C8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62</w:t>
            </w:r>
            <w:r w:rsidRPr="00E668C8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ab/>
              <w:t xml:space="preserve">Eisen Berm </w:t>
            </w:r>
            <w:r w:rsidR="00B75A32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V</w:t>
            </w:r>
            <w:r w:rsidRPr="00E668C8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 xml:space="preserve">ersie </w:t>
            </w:r>
            <w:r w:rsidR="00333C1C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10</w:t>
            </w:r>
          </w:p>
          <w:p w14:paraId="2573F5A3" w14:textId="77777777" w:rsidR="009C7506" w:rsidRDefault="009C7506" w:rsidP="00E668C8">
            <w:pPr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</w:pPr>
          </w:p>
          <w:p w14:paraId="6CA3455B" w14:textId="77777777" w:rsidR="00790E2B" w:rsidRPr="00790E2B" w:rsidRDefault="00790E2B" w:rsidP="00E668C8">
            <w:pPr>
              <w:rPr>
                <w:rFonts w:asciiTheme="minorHAnsi" w:hAnsiTheme="minorHAnsi"/>
                <w:b w:val="0"/>
                <w:i/>
                <w:color w:val="000000"/>
                <w:sz w:val="18"/>
                <w:szCs w:val="18"/>
                <w:lang w:val="nl-NL"/>
              </w:rPr>
            </w:pPr>
            <w:r w:rsidRPr="00790E2B">
              <w:rPr>
                <w:rFonts w:asciiTheme="minorHAnsi" w:hAnsiTheme="minorHAnsi"/>
                <w:b w:val="0"/>
                <w:i/>
                <w:color w:val="000000"/>
                <w:sz w:val="18"/>
                <w:szCs w:val="18"/>
                <w:lang w:val="nl-NL"/>
              </w:rPr>
              <w:t>Hemelwaterafvoer</w:t>
            </w:r>
          </w:p>
          <w:p w14:paraId="4EA8976A" w14:textId="77777777" w:rsidR="00E668C8" w:rsidRPr="00E668C8" w:rsidRDefault="00E668C8" w:rsidP="00E668C8">
            <w:pPr>
              <w:ind w:left="705" w:hanging="705"/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</w:pPr>
            <w:r w:rsidRPr="00E668C8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71</w:t>
            </w:r>
            <w:r w:rsidRPr="00E668C8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ab/>
            </w:r>
            <w:r w:rsidR="00B75A32" w:rsidRPr="00B75A32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Hand</w:t>
            </w:r>
            <w:r w:rsidR="005A2D32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l</w:t>
            </w:r>
            <w:r w:rsidR="00B75A32" w:rsidRPr="00B75A32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ei</w:t>
            </w:r>
            <w:r w:rsidR="005A2D32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d</w:t>
            </w:r>
            <w:r w:rsidR="00B75A32" w:rsidRPr="00B75A32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ing voor gebr</w:t>
            </w:r>
            <w:r w:rsidR="005A2D32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uik Eisen HWA Aardebaan Versie 6</w:t>
            </w:r>
          </w:p>
          <w:p w14:paraId="1A7D0C51" w14:textId="1DFFA815" w:rsidR="00B91785" w:rsidRPr="001C33F5" w:rsidRDefault="00E668C8" w:rsidP="00E87BFB">
            <w:pPr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</w:pPr>
            <w:r w:rsidRPr="00E668C8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lastRenderedPageBreak/>
              <w:t>72</w:t>
            </w:r>
            <w:r w:rsidRPr="00E668C8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ab/>
            </w:r>
            <w:r w:rsidR="00790E2B" w:rsidRPr="00790E2B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 xml:space="preserve">Eisen HWA </w:t>
            </w:r>
            <w:r w:rsidR="00B75A32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 xml:space="preserve">Aardebaan Versie </w:t>
            </w:r>
            <w:r w:rsidR="005A2D32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6</w:t>
            </w:r>
          </w:p>
        </w:tc>
      </w:tr>
      <w:tr w:rsidR="00E668C8" w14:paraId="5BD21780" w14:textId="77777777" w:rsidTr="00E668C8">
        <w:tc>
          <w:tcPr>
            <w:tcW w:w="8780" w:type="dxa"/>
          </w:tcPr>
          <w:p w14:paraId="392B29BD" w14:textId="77777777" w:rsidR="009C7506" w:rsidRDefault="009C7506" w:rsidP="00E668C8">
            <w:pPr>
              <w:rPr>
                <w:rFonts w:asciiTheme="minorHAnsi" w:hAnsiTheme="minorHAnsi"/>
                <w:b/>
                <w:color w:val="000000"/>
                <w:sz w:val="18"/>
                <w:szCs w:val="18"/>
                <w:lang w:val="nl-NL"/>
              </w:rPr>
            </w:pPr>
          </w:p>
          <w:p w14:paraId="47ED1ACA" w14:textId="77777777" w:rsidR="00E668C8" w:rsidRPr="001C33F5" w:rsidRDefault="00E668C8" w:rsidP="00E668C8">
            <w:pPr>
              <w:rPr>
                <w:rFonts w:asciiTheme="minorHAnsi" w:hAnsiTheme="minorHAnsi"/>
                <w:b/>
                <w:color w:val="000000"/>
                <w:sz w:val="18"/>
                <w:szCs w:val="18"/>
                <w:lang w:val="nl-NL"/>
              </w:rPr>
            </w:pPr>
            <w:r w:rsidRPr="001C33F5">
              <w:rPr>
                <w:rFonts w:asciiTheme="minorHAnsi" w:hAnsiTheme="minorHAnsi"/>
                <w:b/>
                <w:color w:val="000000"/>
                <w:sz w:val="18"/>
                <w:szCs w:val="18"/>
                <w:lang w:val="nl-NL"/>
              </w:rPr>
              <w:t>Zip-file:</w:t>
            </w:r>
            <w:r w:rsidRPr="001C33F5">
              <w:rPr>
                <w:rFonts w:asciiTheme="minorHAnsi" w:hAnsiTheme="minorHAnsi"/>
                <w:b/>
                <w:color w:val="000000"/>
                <w:sz w:val="18"/>
                <w:szCs w:val="18"/>
                <w:lang w:val="nl-NL"/>
              </w:rPr>
              <w:tab/>
              <w:t>10 MARKERING</w:t>
            </w:r>
          </w:p>
          <w:p w14:paraId="6E299D22" w14:textId="77777777" w:rsidR="00E668C8" w:rsidRDefault="00E668C8" w:rsidP="00E668C8">
            <w:pPr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</w:pPr>
          </w:p>
          <w:p w14:paraId="4D7E14D1" w14:textId="7264504A" w:rsidR="00B75A32" w:rsidRPr="00E668C8" w:rsidRDefault="00B75A32" w:rsidP="00B75A32">
            <w:pPr>
              <w:rPr>
                <w:rFonts w:asciiTheme="minorHAnsi" w:hAnsiTheme="minorHAnsi"/>
                <w:b/>
                <w:color w:val="000000"/>
                <w:sz w:val="18"/>
                <w:szCs w:val="18"/>
                <w:lang w:val="nl-NL"/>
              </w:rPr>
            </w:pPr>
            <w:r w:rsidRPr="00E668C8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01</w:t>
            </w:r>
            <w:r w:rsidRPr="00E668C8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ab/>
            </w:r>
            <w:r w:rsidRPr="00B75A32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 xml:space="preserve">Leeswijzer bij WW RWS 5518 Eisen aan componenten van de Rijksweg </w:t>
            </w:r>
            <w:r w:rsidR="00E37039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mei 2025</w:t>
            </w:r>
          </w:p>
          <w:p w14:paraId="78F16C51" w14:textId="77777777" w:rsidR="00B75A32" w:rsidRPr="00E668C8" w:rsidRDefault="00B75A32" w:rsidP="00B75A32">
            <w:pPr>
              <w:rPr>
                <w:rFonts w:asciiTheme="minorHAnsi" w:hAnsiTheme="minorHAnsi"/>
                <w:b/>
                <w:color w:val="000000"/>
                <w:sz w:val="18"/>
                <w:szCs w:val="18"/>
                <w:lang w:val="nl-NL"/>
              </w:rPr>
            </w:pPr>
            <w:r w:rsidRPr="00E668C8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02</w:t>
            </w:r>
            <w:r w:rsidRPr="00E668C8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ab/>
            </w:r>
            <w:r w:rsidRPr="00B75A32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Plaatje Systeemgrenzen Componenten van de Rijksweg feb 2021</w:t>
            </w:r>
          </w:p>
          <w:p w14:paraId="60D549D3" w14:textId="77777777" w:rsidR="00B75A32" w:rsidRDefault="00B75A32" w:rsidP="00B75A32">
            <w:pPr>
              <w:rPr>
                <w:rFonts w:asciiTheme="minorHAnsi" w:hAnsiTheme="minorHAnsi"/>
                <w:b/>
                <w:color w:val="000000"/>
                <w:sz w:val="18"/>
                <w:szCs w:val="18"/>
                <w:lang w:val="nl-NL"/>
              </w:rPr>
            </w:pPr>
          </w:p>
          <w:p w14:paraId="3E2FBE38" w14:textId="77777777" w:rsidR="00875A96" w:rsidRPr="00E668C8" w:rsidRDefault="00875A96" w:rsidP="00875A96">
            <w:pPr>
              <w:rPr>
                <w:rFonts w:asciiTheme="minorHAnsi" w:hAnsiTheme="minorHAnsi"/>
                <w:b/>
                <w:color w:val="000000"/>
                <w:sz w:val="18"/>
                <w:szCs w:val="18"/>
                <w:lang w:val="nl-NL"/>
              </w:rPr>
            </w:pPr>
            <w:r w:rsidRPr="00E668C8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11</w:t>
            </w:r>
            <w:r w:rsidRPr="00E668C8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ab/>
            </w:r>
            <w:r w:rsidRPr="00B75A32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Hand</w:t>
            </w:r>
            <w:r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l</w:t>
            </w:r>
            <w:r w:rsidRPr="00B75A32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ei</w:t>
            </w:r>
            <w:r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d</w:t>
            </w:r>
            <w:r w:rsidRPr="00B75A32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ing voor gebruik Eisen Markering in contracten Versie 4</w:t>
            </w:r>
            <w:r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.1</w:t>
            </w:r>
          </w:p>
          <w:p w14:paraId="090B211B" w14:textId="48A148FA" w:rsidR="00E668C8" w:rsidRPr="005A2D32" w:rsidRDefault="00875A96" w:rsidP="00875A96">
            <w:pPr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</w:pPr>
            <w:r w:rsidRPr="00E668C8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12</w:t>
            </w:r>
            <w:r w:rsidRPr="00E668C8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ab/>
              <w:t xml:space="preserve">Eisen Markering </w:t>
            </w:r>
            <w:r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V</w:t>
            </w:r>
            <w:r w:rsidRPr="00E668C8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 xml:space="preserve">ersie </w:t>
            </w:r>
            <w:r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4.1</w:t>
            </w:r>
          </w:p>
          <w:p w14:paraId="0B01B6E5" w14:textId="77777777" w:rsidR="00447EA8" w:rsidRDefault="00447EA8" w:rsidP="00447EA8">
            <w:pPr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</w:pPr>
          </w:p>
        </w:tc>
      </w:tr>
      <w:tr w:rsidR="00E668C8" w:rsidRPr="006F69FB" w14:paraId="2BEC49BD" w14:textId="77777777" w:rsidTr="00E668C8">
        <w:tc>
          <w:tcPr>
            <w:tcW w:w="8780" w:type="dxa"/>
          </w:tcPr>
          <w:p w14:paraId="25DC7F10" w14:textId="77777777" w:rsidR="009C7506" w:rsidRPr="00875A96" w:rsidRDefault="009C7506" w:rsidP="00E668C8">
            <w:pPr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</w:pPr>
          </w:p>
          <w:p w14:paraId="1703626E" w14:textId="77777777" w:rsidR="00E668C8" w:rsidRPr="00875A96" w:rsidRDefault="00E668C8" w:rsidP="00E668C8">
            <w:pPr>
              <w:rPr>
                <w:rFonts w:asciiTheme="minorHAnsi" w:hAnsiTheme="minorHAnsi"/>
                <w:b/>
                <w:color w:val="000000"/>
                <w:sz w:val="18"/>
                <w:szCs w:val="18"/>
                <w:lang w:val="nl-NL"/>
              </w:rPr>
            </w:pPr>
            <w:r w:rsidRPr="00875A96">
              <w:rPr>
                <w:rFonts w:asciiTheme="minorHAnsi" w:hAnsiTheme="minorHAnsi"/>
                <w:b/>
                <w:color w:val="000000"/>
                <w:sz w:val="18"/>
                <w:szCs w:val="18"/>
                <w:lang w:val="nl-NL"/>
              </w:rPr>
              <w:t>Zip-file:</w:t>
            </w:r>
            <w:r w:rsidRPr="00875A96">
              <w:rPr>
                <w:rFonts w:asciiTheme="minorHAnsi" w:hAnsiTheme="minorHAnsi"/>
                <w:b/>
                <w:color w:val="000000"/>
                <w:sz w:val="18"/>
                <w:szCs w:val="18"/>
                <w:lang w:val="nl-NL"/>
              </w:rPr>
              <w:tab/>
              <w:t>2</w:t>
            </w:r>
            <w:r w:rsidR="009C7506" w:rsidRPr="00875A96">
              <w:rPr>
                <w:rFonts w:asciiTheme="minorHAnsi" w:hAnsiTheme="minorHAnsi"/>
                <w:b/>
                <w:color w:val="000000"/>
                <w:sz w:val="18"/>
                <w:szCs w:val="18"/>
                <w:lang w:val="nl-NL"/>
              </w:rPr>
              <w:t>1</w:t>
            </w:r>
            <w:r w:rsidRPr="00875A96">
              <w:rPr>
                <w:rFonts w:asciiTheme="minorHAnsi" w:hAnsiTheme="minorHAnsi"/>
                <w:b/>
                <w:color w:val="000000"/>
                <w:sz w:val="18"/>
                <w:szCs w:val="18"/>
                <w:lang w:val="nl-NL"/>
              </w:rPr>
              <w:t xml:space="preserve"> BOVENBOUW</w:t>
            </w:r>
            <w:r w:rsidR="009C7506" w:rsidRPr="00875A96">
              <w:rPr>
                <w:rFonts w:asciiTheme="minorHAnsi" w:hAnsiTheme="minorHAnsi"/>
                <w:b/>
                <w:color w:val="000000"/>
                <w:sz w:val="18"/>
                <w:szCs w:val="18"/>
                <w:lang w:val="nl-NL"/>
              </w:rPr>
              <w:t xml:space="preserve"> DBFM</w:t>
            </w:r>
          </w:p>
          <w:p w14:paraId="77E3D2BA" w14:textId="77777777" w:rsidR="00E668C8" w:rsidRPr="00875A96" w:rsidRDefault="00E668C8" w:rsidP="00E668C8">
            <w:pPr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</w:pPr>
          </w:p>
          <w:p w14:paraId="7A180F52" w14:textId="2EC064B8" w:rsidR="00B75A32" w:rsidRPr="00875A96" w:rsidRDefault="00B75A32" w:rsidP="00B75A32">
            <w:pPr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</w:pPr>
            <w:r w:rsidRPr="00875A96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>01</w:t>
            </w:r>
            <w:r w:rsidRPr="00875A96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ab/>
              <w:t xml:space="preserve">Leeswijzer bij WW RWS 5518 Eisen aan componenten van de Rijksweg </w:t>
            </w:r>
            <w:r w:rsidR="00E37039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>mei 2025</w:t>
            </w:r>
          </w:p>
          <w:p w14:paraId="0810B068" w14:textId="77777777" w:rsidR="00447EA8" w:rsidRPr="00875A96" w:rsidRDefault="00B75A32" w:rsidP="00B75A32">
            <w:pPr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</w:pPr>
            <w:r w:rsidRPr="00875A96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>02</w:t>
            </w:r>
            <w:r w:rsidRPr="00875A96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ab/>
              <w:t>Plaatje Systeemgrenzen Componenten van de Rijksweg feb 2021</w:t>
            </w:r>
          </w:p>
          <w:p w14:paraId="034C43C0" w14:textId="77777777" w:rsidR="00B75A32" w:rsidRPr="00875A96" w:rsidRDefault="00B75A32" w:rsidP="00B75A32">
            <w:pPr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</w:pPr>
          </w:p>
          <w:p w14:paraId="13E39953" w14:textId="07CB5FFE" w:rsidR="00875A96" w:rsidRPr="00875A96" w:rsidRDefault="00875A96" w:rsidP="00875A96">
            <w:pPr>
              <w:ind w:left="705" w:hanging="705"/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</w:pPr>
            <w:r w:rsidRPr="00875A96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>211</w:t>
            </w:r>
            <w:r w:rsidRPr="00875A96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ab/>
              <w:t xml:space="preserve">Handleiding voor gebruik Eisen Bovenbouw in DB(F)M contracten Versie </w:t>
            </w:r>
            <w:r w:rsidR="00470254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>7</w:t>
            </w:r>
          </w:p>
          <w:p w14:paraId="1D7DC059" w14:textId="339203BF" w:rsidR="00875A96" w:rsidRPr="00875A96" w:rsidRDefault="00875A96" w:rsidP="00875A96">
            <w:pPr>
              <w:ind w:left="705" w:hanging="705"/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</w:pPr>
            <w:r w:rsidRPr="00875A96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>212</w:t>
            </w:r>
            <w:r w:rsidRPr="00875A96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ab/>
              <w:t xml:space="preserve">Eisen Bovenbouw DBFM Versie </w:t>
            </w:r>
            <w:r w:rsidR="00470254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>7</w:t>
            </w:r>
          </w:p>
          <w:p w14:paraId="5E0B74A3" w14:textId="77777777" w:rsidR="00875A96" w:rsidRPr="00875A96" w:rsidRDefault="00875A96" w:rsidP="00875A96">
            <w:pPr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</w:pPr>
            <w:r w:rsidRPr="00875A96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>280</w:t>
            </w:r>
            <w:r w:rsidRPr="00875A96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ab/>
              <w:t>Projectspecifieke Bijlage 'Gegevens verkeersbelastingen'</w:t>
            </w:r>
          </w:p>
          <w:p w14:paraId="788678B0" w14:textId="77777777" w:rsidR="00875A96" w:rsidRPr="00875A96" w:rsidRDefault="00875A96" w:rsidP="00875A96">
            <w:pPr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</w:pPr>
            <w:r w:rsidRPr="00875A96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>281</w:t>
            </w:r>
            <w:r w:rsidRPr="00875A96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ab/>
              <w:t>Bijlage ‘Maximale MKI – waarde asfalt per ton’</w:t>
            </w:r>
          </w:p>
          <w:p w14:paraId="3FE938F8" w14:textId="77777777" w:rsidR="00875A96" w:rsidRPr="00DE059C" w:rsidRDefault="00875A96" w:rsidP="00875A96">
            <w:pPr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</w:pPr>
            <w:r w:rsidRPr="00DE059C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>283</w:t>
            </w:r>
            <w:r w:rsidRPr="00DE059C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ab/>
              <w:t>Projectspecifieke Bijlage 'Specificatie Wegdekken'</w:t>
            </w:r>
          </w:p>
          <w:p w14:paraId="08F65066" w14:textId="57F247B6" w:rsidR="00DE059C" w:rsidRPr="00DE059C" w:rsidRDefault="00DE059C" w:rsidP="00875A96">
            <w:pPr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</w:pPr>
            <w:r w:rsidRPr="0066447A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>286      Toelichting voor projectteams voor het toepassen van peleton aanpak 20240422</w:t>
            </w:r>
          </w:p>
          <w:p w14:paraId="72A2EA03" w14:textId="77777777" w:rsidR="00875A96" w:rsidRPr="00875A96" w:rsidRDefault="00875A96" w:rsidP="00875A96">
            <w:pPr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</w:pPr>
            <w:r w:rsidRPr="00875A96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>290</w:t>
            </w:r>
            <w:r w:rsidRPr="00875A96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ab/>
              <w:t>Specificaties doorgaand gewapend betonverhardingen versie 2022</w:t>
            </w:r>
          </w:p>
          <w:p w14:paraId="6EF85898" w14:textId="7BC6A3A3" w:rsidR="00875A96" w:rsidRPr="00875A96" w:rsidRDefault="00875A96" w:rsidP="00875A96">
            <w:pPr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</w:pPr>
            <w:r w:rsidRPr="00875A96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>292</w:t>
            </w:r>
            <w:r w:rsidRPr="00875A96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ab/>
              <w:t xml:space="preserve">Schadebeoordeling- en Meetmethoden Bovenbouw versie </w:t>
            </w:r>
            <w:r w:rsidR="00470254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>4.0 Mei 2025</w:t>
            </w:r>
          </w:p>
          <w:p w14:paraId="486BA173" w14:textId="77777777" w:rsidR="00875A96" w:rsidRPr="00875A96" w:rsidRDefault="00875A96" w:rsidP="00875A96">
            <w:pPr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</w:pPr>
            <w:r w:rsidRPr="00875A96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>293</w:t>
            </w:r>
            <w:r w:rsidRPr="00875A96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ab/>
              <w:t>Specificaties Ontwerp Asfaltverhardingen versie 2024</w:t>
            </w:r>
          </w:p>
          <w:p w14:paraId="641D97B6" w14:textId="359038C3" w:rsidR="00875A96" w:rsidRPr="00875A96" w:rsidRDefault="00875A96" w:rsidP="00875A96">
            <w:pPr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</w:pPr>
            <w:r w:rsidRPr="00875A96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>294</w:t>
            </w:r>
            <w:r w:rsidRPr="00875A96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ab/>
              <w:t xml:space="preserve">Verificatie Geschiktheid Wegenbouwmaterialen </w:t>
            </w:r>
            <w:r w:rsidR="00470254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>5.0 Mei 2025</w:t>
            </w:r>
          </w:p>
          <w:p w14:paraId="5E520046" w14:textId="1931DA58" w:rsidR="00875A96" w:rsidRPr="00875A96" w:rsidRDefault="00875A96" w:rsidP="00875A96">
            <w:pPr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</w:pPr>
            <w:r w:rsidRPr="00875A96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>295</w:t>
            </w:r>
            <w:r w:rsidRPr="00875A96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ab/>
              <w:t xml:space="preserve">Verificatiemethoden Bovenbouw Versie </w:t>
            </w:r>
            <w:r w:rsidR="00470254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>7</w:t>
            </w:r>
          </w:p>
          <w:p w14:paraId="0AE1717F" w14:textId="77777777" w:rsidR="00875A96" w:rsidRPr="00875A96" w:rsidRDefault="00875A96" w:rsidP="00875A96">
            <w:pPr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</w:pPr>
            <w:r w:rsidRPr="00875A96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>296</w:t>
            </w:r>
            <w:r w:rsidRPr="00875A96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ab/>
              <w:t>Toelichting voor projectteams voor het toepassen van de pelotonaanpak 20240422</w:t>
            </w:r>
          </w:p>
          <w:p w14:paraId="05CBD67A" w14:textId="77777777" w:rsidR="00875A96" w:rsidRPr="00875A96" w:rsidRDefault="00875A96" w:rsidP="00875A96">
            <w:pPr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</w:pPr>
          </w:p>
          <w:p w14:paraId="30F0D1E7" w14:textId="29C543F6" w:rsidR="00846C41" w:rsidRPr="00875A96" w:rsidRDefault="00875A96" w:rsidP="00875A96">
            <w:pPr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</w:pPr>
            <w:r w:rsidRPr="00875A96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>299</w:t>
            </w:r>
            <w:r w:rsidRPr="00875A96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ab/>
              <w:t xml:space="preserve">INTERN RWS Eisen Bovenbouw all in met interne toelichtingen Versie </w:t>
            </w:r>
            <w:r w:rsidR="00470254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>7</w:t>
            </w:r>
          </w:p>
          <w:p w14:paraId="21B15A92" w14:textId="77777777" w:rsidR="00447EA8" w:rsidRPr="00875A96" w:rsidRDefault="00447EA8" w:rsidP="00846C41">
            <w:pPr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</w:pPr>
          </w:p>
        </w:tc>
      </w:tr>
      <w:tr w:rsidR="009C7506" w:rsidRPr="006F69FB" w14:paraId="1F5ABC35" w14:textId="77777777" w:rsidTr="00E668C8">
        <w:tc>
          <w:tcPr>
            <w:tcW w:w="8780" w:type="dxa"/>
          </w:tcPr>
          <w:p w14:paraId="22D5A211" w14:textId="77777777" w:rsidR="009C7506" w:rsidRPr="00875A96" w:rsidRDefault="009C7506" w:rsidP="009C7506">
            <w:pPr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</w:pPr>
          </w:p>
          <w:p w14:paraId="78B727CF" w14:textId="77777777" w:rsidR="009C7506" w:rsidRPr="00875A96" w:rsidRDefault="009C7506" w:rsidP="009C7506">
            <w:pPr>
              <w:rPr>
                <w:rFonts w:asciiTheme="minorHAnsi" w:hAnsiTheme="minorHAnsi"/>
                <w:b/>
                <w:color w:val="000000"/>
                <w:sz w:val="18"/>
                <w:szCs w:val="18"/>
                <w:lang w:val="nl-NL"/>
              </w:rPr>
            </w:pPr>
            <w:r w:rsidRPr="00875A96">
              <w:rPr>
                <w:rFonts w:asciiTheme="minorHAnsi" w:hAnsiTheme="minorHAnsi"/>
                <w:b/>
                <w:color w:val="000000"/>
                <w:sz w:val="18"/>
                <w:szCs w:val="18"/>
                <w:lang w:val="nl-NL"/>
              </w:rPr>
              <w:t>Zip-file:</w:t>
            </w:r>
            <w:r w:rsidRPr="00875A96">
              <w:rPr>
                <w:rFonts w:asciiTheme="minorHAnsi" w:hAnsiTheme="minorHAnsi"/>
                <w:b/>
                <w:color w:val="000000"/>
                <w:sz w:val="18"/>
                <w:szCs w:val="18"/>
                <w:lang w:val="nl-NL"/>
              </w:rPr>
              <w:tab/>
              <w:t>22 BOVENBOUW DC</w:t>
            </w:r>
          </w:p>
          <w:p w14:paraId="257F34E6" w14:textId="77777777" w:rsidR="009C7506" w:rsidRPr="00875A96" w:rsidRDefault="009C7506" w:rsidP="009C7506">
            <w:pPr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</w:pPr>
          </w:p>
          <w:p w14:paraId="1C1D2968" w14:textId="34114A58" w:rsidR="00B75A32" w:rsidRPr="00875A96" w:rsidRDefault="00B75A32" w:rsidP="00B75A32">
            <w:pPr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</w:pPr>
            <w:r w:rsidRPr="00875A96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>01</w:t>
            </w:r>
            <w:r w:rsidRPr="00875A96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ab/>
              <w:t xml:space="preserve">Leeswijzer bij WW RWS 5518 Eisen aan componenten van de Rijksweg </w:t>
            </w:r>
            <w:r w:rsidR="00E37039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>mei 2025</w:t>
            </w:r>
          </w:p>
          <w:p w14:paraId="25CA4A0F" w14:textId="77777777" w:rsidR="00B75A32" w:rsidRPr="00875A96" w:rsidRDefault="00B75A32" w:rsidP="00B75A32">
            <w:pPr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</w:pPr>
            <w:r w:rsidRPr="00875A96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>02</w:t>
            </w:r>
            <w:r w:rsidRPr="00875A96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ab/>
              <w:t>Plaatje Systeemgrenzen Componenten van de Rijksweg feb 2021</w:t>
            </w:r>
          </w:p>
          <w:p w14:paraId="5C87DBAB" w14:textId="77777777" w:rsidR="009C7506" w:rsidRPr="00875A96" w:rsidRDefault="009C7506" w:rsidP="009C7506">
            <w:pPr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</w:pPr>
          </w:p>
          <w:p w14:paraId="50E1F74F" w14:textId="5E719673" w:rsidR="00875A96" w:rsidRPr="00875A96" w:rsidRDefault="00875A96" w:rsidP="00875A96">
            <w:pPr>
              <w:ind w:left="705" w:hanging="705"/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</w:pPr>
            <w:r w:rsidRPr="00875A96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>221</w:t>
            </w:r>
            <w:r w:rsidRPr="00875A96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ab/>
              <w:t xml:space="preserve">Handleiding voor gebruik Eisen Bovenbouw in DenC contracten Versie </w:t>
            </w:r>
            <w:r w:rsidR="00470254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>7</w:t>
            </w:r>
          </w:p>
          <w:p w14:paraId="07D9744F" w14:textId="6361905E" w:rsidR="00875A96" w:rsidRPr="00875A96" w:rsidRDefault="00875A96" w:rsidP="00875A96">
            <w:pPr>
              <w:ind w:left="705" w:hanging="705"/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</w:pPr>
            <w:r w:rsidRPr="00875A96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>222</w:t>
            </w:r>
            <w:r w:rsidRPr="00875A96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ab/>
              <w:t xml:space="preserve">Eisen Bovenbouw DenC Versie </w:t>
            </w:r>
            <w:r w:rsidR="00470254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>7</w:t>
            </w:r>
          </w:p>
          <w:p w14:paraId="05266FD2" w14:textId="77777777" w:rsidR="00875A96" w:rsidRPr="00875A96" w:rsidRDefault="00875A96" w:rsidP="00875A96">
            <w:pPr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</w:pPr>
            <w:r w:rsidRPr="00875A96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>280</w:t>
            </w:r>
            <w:r w:rsidRPr="00875A96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ab/>
              <w:t>Projectspecifieke Bijlage 'Gegevens verkeersbelastingen'</w:t>
            </w:r>
          </w:p>
          <w:p w14:paraId="2E9C7ACC" w14:textId="77777777" w:rsidR="00875A96" w:rsidRPr="00875A96" w:rsidRDefault="00875A96" w:rsidP="00875A96">
            <w:pPr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</w:pPr>
            <w:r w:rsidRPr="00875A96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>281</w:t>
            </w:r>
            <w:r w:rsidRPr="00875A96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ab/>
              <w:t>Bijlage ‘Maximale MKI – waarde asfalt per ton’</w:t>
            </w:r>
          </w:p>
          <w:p w14:paraId="441F9DBB" w14:textId="77777777" w:rsidR="00875A96" w:rsidRPr="00875A96" w:rsidRDefault="00875A96" w:rsidP="00875A96">
            <w:pPr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</w:pPr>
            <w:r w:rsidRPr="00875A96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>282</w:t>
            </w:r>
            <w:r w:rsidRPr="00875A96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ab/>
              <w:t>Bijlage 'Restlevensduren bestaande weggedeelten'</w:t>
            </w:r>
          </w:p>
          <w:p w14:paraId="0BF2DC90" w14:textId="77777777" w:rsidR="00875A96" w:rsidRPr="00875A96" w:rsidRDefault="00875A96" w:rsidP="00875A96">
            <w:pPr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</w:pPr>
            <w:r w:rsidRPr="00875A96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>283</w:t>
            </w:r>
            <w:r w:rsidRPr="00875A96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ab/>
              <w:t>Projectspecifieke Bijlage 'Specificatie Wegdekken'</w:t>
            </w:r>
          </w:p>
          <w:p w14:paraId="7F043AAE" w14:textId="77777777" w:rsidR="00875A96" w:rsidRPr="00DE059C" w:rsidRDefault="00875A96" w:rsidP="00875A96">
            <w:pPr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</w:pPr>
            <w:r w:rsidRPr="00DE059C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>284</w:t>
            </w:r>
            <w:r w:rsidRPr="00DE059C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ab/>
              <w:t>Projectspecifieke Bijlage 'Specificaties Profielverbetering'</w:t>
            </w:r>
          </w:p>
          <w:p w14:paraId="12699378" w14:textId="733F5367" w:rsidR="00DE059C" w:rsidRPr="00DE059C" w:rsidRDefault="00DE059C" w:rsidP="00875A96">
            <w:pPr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</w:pPr>
            <w:r w:rsidRPr="0066447A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>286      Toelichting voor projectteams voor het toepassen van peleton aanpak 20240422</w:t>
            </w:r>
          </w:p>
          <w:p w14:paraId="61616691" w14:textId="77777777" w:rsidR="00875A96" w:rsidRPr="00875A96" w:rsidRDefault="00875A96" w:rsidP="00875A96">
            <w:pPr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</w:pPr>
            <w:r w:rsidRPr="00875A96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>290</w:t>
            </w:r>
            <w:r w:rsidRPr="00875A96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ab/>
              <w:t>Specificaties doorgaand gewapend betonverhardingen versie 2022</w:t>
            </w:r>
          </w:p>
          <w:p w14:paraId="70A8A0F0" w14:textId="083EF826" w:rsidR="00875A96" w:rsidRPr="00875A96" w:rsidRDefault="00875A96" w:rsidP="00875A96">
            <w:pPr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</w:pPr>
            <w:r w:rsidRPr="00875A96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>292</w:t>
            </w:r>
            <w:r w:rsidRPr="00875A96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ab/>
              <w:t xml:space="preserve">Schadebeoordeling- en Meetmethoden Bovenbouw versie </w:t>
            </w:r>
            <w:r w:rsidR="00470254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>4.0 Mei 2025</w:t>
            </w:r>
          </w:p>
          <w:p w14:paraId="10331658" w14:textId="77777777" w:rsidR="00875A96" w:rsidRPr="00875A96" w:rsidRDefault="00875A96" w:rsidP="00875A96">
            <w:pPr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</w:pPr>
            <w:r w:rsidRPr="00875A96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>293</w:t>
            </w:r>
            <w:r w:rsidRPr="00875A96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ab/>
              <w:t>Specificaties Ontwerp Asfaltverhardingen versie 2024</w:t>
            </w:r>
          </w:p>
          <w:p w14:paraId="12ECEAE3" w14:textId="0AB6B3D3" w:rsidR="00875A96" w:rsidRPr="00875A96" w:rsidRDefault="00875A96" w:rsidP="00875A96">
            <w:pPr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</w:pPr>
            <w:r w:rsidRPr="00875A96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>294</w:t>
            </w:r>
            <w:r w:rsidRPr="00875A96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ab/>
              <w:t xml:space="preserve">Verificatie Geschiktheid Wegenbouwmaterialen </w:t>
            </w:r>
            <w:r w:rsidR="00470254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>5.0 Mei 2025</w:t>
            </w:r>
          </w:p>
          <w:p w14:paraId="25FBD3CB" w14:textId="21AA81DE" w:rsidR="00875A96" w:rsidRPr="00875A96" w:rsidRDefault="00875A96" w:rsidP="00875A96">
            <w:pPr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</w:pPr>
            <w:r w:rsidRPr="00875A96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>295</w:t>
            </w:r>
            <w:r w:rsidRPr="00875A96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ab/>
              <w:t xml:space="preserve">Verificatiemethoden Bovenbouw Versie </w:t>
            </w:r>
            <w:r w:rsidR="00470254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>7</w:t>
            </w:r>
          </w:p>
          <w:p w14:paraId="48F8D79B" w14:textId="77777777" w:rsidR="00875A96" w:rsidRPr="00875A96" w:rsidRDefault="00875A96" w:rsidP="00875A96">
            <w:pPr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</w:pPr>
            <w:r w:rsidRPr="00875A96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>296</w:t>
            </w:r>
            <w:r w:rsidRPr="00875A96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ab/>
              <w:t>Toelichting voor projectteams voor het toepassen van de pelotonaanpak 20240422</w:t>
            </w:r>
          </w:p>
          <w:p w14:paraId="0D742C61" w14:textId="77777777" w:rsidR="00875A96" w:rsidRPr="00875A96" w:rsidRDefault="00875A96" w:rsidP="00875A96">
            <w:pPr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</w:pPr>
          </w:p>
          <w:p w14:paraId="6F56BDD1" w14:textId="3CD73B43" w:rsidR="00846C41" w:rsidRPr="00875A96" w:rsidRDefault="00875A96" w:rsidP="00875A96">
            <w:pPr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</w:pPr>
            <w:r w:rsidRPr="00875A96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>299</w:t>
            </w:r>
            <w:r w:rsidRPr="00875A96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ab/>
              <w:t>INTERN RWS Eisen Bovenbouw all in met interne toelichtingen Versie 6</w:t>
            </w:r>
          </w:p>
          <w:p w14:paraId="407A9B45" w14:textId="77777777" w:rsidR="005A34C8" w:rsidRDefault="005A34C8" w:rsidP="009C7506">
            <w:pPr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</w:pPr>
          </w:p>
          <w:p w14:paraId="3AA38287" w14:textId="77777777" w:rsidR="005A34C8" w:rsidRPr="00875A96" w:rsidRDefault="005A34C8" w:rsidP="009C7506">
            <w:pPr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</w:pPr>
          </w:p>
          <w:p w14:paraId="2DD3546E" w14:textId="77777777" w:rsidR="005A2D32" w:rsidRPr="00875A96" w:rsidRDefault="005A2D32" w:rsidP="009C7506">
            <w:pPr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</w:pPr>
          </w:p>
        </w:tc>
      </w:tr>
      <w:tr w:rsidR="009C7506" w:rsidRPr="006F69FB" w14:paraId="7DBBD693" w14:textId="77777777" w:rsidTr="00E668C8">
        <w:tc>
          <w:tcPr>
            <w:tcW w:w="8780" w:type="dxa"/>
          </w:tcPr>
          <w:p w14:paraId="2CE25A73" w14:textId="77777777" w:rsidR="00875A96" w:rsidRDefault="00875A96" w:rsidP="00875A96">
            <w:pPr>
              <w:ind w:left="705" w:hanging="705"/>
              <w:rPr>
                <w:rFonts w:asciiTheme="minorHAnsi" w:hAnsiTheme="minorHAnsi"/>
                <w:b/>
                <w:color w:val="000000"/>
                <w:sz w:val="18"/>
                <w:szCs w:val="18"/>
                <w:lang w:val="nl-NL"/>
              </w:rPr>
            </w:pPr>
          </w:p>
          <w:p w14:paraId="50F3A508" w14:textId="03FA1ACA" w:rsidR="00875A96" w:rsidRPr="00875A96" w:rsidRDefault="00875A96" w:rsidP="00875A96">
            <w:pPr>
              <w:ind w:left="705" w:hanging="705"/>
              <w:rPr>
                <w:rFonts w:asciiTheme="minorHAnsi" w:hAnsiTheme="minorHAnsi"/>
                <w:b/>
                <w:color w:val="000000"/>
                <w:sz w:val="18"/>
                <w:szCs w:val="18"/>
                <w:lang w:val="nl-NL"/>
              </w:rPr>
            </w:pPr>
            <w:r w:rsidRPr="00875A96">
              <w:rPr>
                <w:rFonts w:asciiTheme="minorHAnsi" w:hAnsiTheme="minorHAnsi"/>
                <w:b/>
                <w:color w:val="000000"/>
                <w:sz w:val="18"/>
                <w:szCs w:val="18"/>
                <w:lang w:val="nl-NL"/>
              </w:rPr>
              <w:t>Zip-file:</w:t>
            </w:r>
            <w:r w:rsidRPr="00875A96">
              <w:rPr>
                <w:rFonts w:asciiTheme="minorHAnsi" w:hAnsiTheme="minorHAnsi"/>
                <w:b/>
                <w:color w:val="000000"/>
                <w:sz w:val="18"/>
                <w:szCs w:val="18"/>
                <w:lang w:val="nl-NL"/>
              </w:rPr>
              <w:tab/>
              <w:t>2</w:t>
            </w:r>
            <w:r>
              <w:rPr>
                <w:rFonts w:asciiTheme="minorHAnsi" w:hAnsiTheme="minorHAnsi"/>
                <w:b/>
                <w:color w:val="000000"/>
                <w:sz w:val="18"/>
                <w:szCs w:val="18"/>
                <w:lang w:val="nl-NL"/>
              </w:rPr>
              <w:t>3</w:t>
            </w:r>
            <w:r w:rsidRPr="00875A96">
              <w:rPr>
                <w:rFonts w:asciiTheme="minorHAnsi" w:hAnsiTheme="minorHAnsi"/>
                <w:b/>
                <w:color w:val="000000"/>
                <w:sz w:val="18"/>
                <w:szCs w:val="18"/>
                <w:lang w:val="nl-NL"/>
              </w:rPr>
              <w:t xml:space="preserve"> BOVENBOUW EC</w:t>
            </w:r>
          </w:p>
          <w:p w14:paraId="13FAAE17" w14:textId="77777777" w:rsidR="00875A96" w:rsidRDefault="00875A96" w:rsidP="00875A96">
            <w:pPr>
              <w:ind w:left="705" w:hanging="705"/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</w:pPr>
          </w:p>
          <w:p w14:paraId="4E0AA8BC" w14:textId="77777777" w:rsidR="00E37039" w:rsidRPr="00875A96" w:rsidRDefault="00E37039" w:rsidP="00E37039">
            <w:pPr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</w:pPr>
            <w:r w:rsidRPr="00875A96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>01</w:t>
            </w:r>
            <w:r w:rsidRPr="00875A96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ab/>
              <w:t xml:space="preserve">Leeswijzer bij WW RWS 5518 Eisen aan componenten van de Rijksweg </w:t>
            </w:r>
            <w:r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>mei 2025</w:t>
            </w:r>
          </w:p>
          <w:p w14:paraId="09F813E9" w14:textId="77777777" w:rsidR="00E37039" w:rsidRPr="00875A96" w:rsidRDefault="00E37039" w:rsidP="00E37039">
            <w:pPr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</w:pPr>
            <w:r w:rsidRPr="00875A96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>02</w:t>
            </w:r>
            <w:r w:rsidRPr="00875A96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ab/>
              <w:t>Plaatje Systeemgrenzen Componenten van de Rijksweg feb 2021</w:t>
            </w:r>
          </w:p>
          <w:p w14:paraId="49FA201F" w14:textId="77777777" w:rsidR="00E37039" w:rsidRDefault="00E37039" w:rsidP="00DE059C">
            <w:pPr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</w:pPr>
          </w:p>
          <w:p w14:paraId="1EC3A73E" w14:textId="01750BF1" w:rsidR="00875A96" w:rsidRPr="00875A96" w:rsidRDefault="00875A96" w:rsidP="00875A96">
            <w:pPr>
              <w:ind w:left="705" w:hanging="705"/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</w:pPr>
            <w:r w:rsidRPr="00875A96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>231</w:t>
            </w:r>
            <w:r w:rsidRPr="00875A96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ab/>
              <w:t xml:space="preserve">Handleiding voor gebruik Eisen Bovenbouw in EenC contracten Versie </w:t>
            </w:r>
            <w:r w:rsidR="00BC3FF5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>7</w:t>
            </w:r>
          </w:p>
          <w:p w14:paraId="52F3AEB1" w14:textId="729245F8" w:rsidR="00875A96" w:rsidRPr="00875A96" w:rsidRDefault="00875A96" w:rsidP="00875A96">
            <w:pPr>
              <w:ind w:left="705" w:hanging="705"/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</w:pPr>
            <w:r w:rsidRPr="00875A96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>232</w:t>
            </w:r>
            <w:r w:rsidRPr="00875A96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ab/>
              <w:t xml:space="preserve">Eisen Bovenbouw EenC Versie </w:t>
            </w:r>
            <w:r w:rsidR="00BC3FF5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>7</w:t>
            </w:r>
          </w:p>
          <w:p w14:paraId="169F5803" w14:textId="77777777" w:rsidR="00875A96" w:rsidRPr="00875A96" w:rsidRDefault="00875A96" w:rsidP="00875A96">
            <w:pPr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</w:pPr>
            <w:r w:rsidRPr="00875A96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>280</w:t>
            </w:r>
            <w:r w:rsidRPr="00875A96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ab/>
              <w:t>Projectspecifieke Bijlage 'Gegevens verkeersbelastingen'</w:t>
            </w:r>
          </w:p>
          <w:p w14:paraId="7A0037BD" w14:textId="77777777" w:rsidR="00875A96" w:rsidRPr="00875A96" w:rsidRDefault="00875A96" w:rsidP="00875A96">
            <w:pPr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</w:pPr>
            <w:r w:rsidRPr="00875A96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>281</w:t>
            </w:r>
            <w:r w:rsidRPr="00875A96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ab/>
              <w:t>Bijlage ‘Maximale MKI – waarde asfalt per ton’</w:t>
            </w:r>
          </w:p>
          <w:p w14:paraId="756746E4" w14:textId="77777777" w:rsidR="00875A96" w:rsidRPr="00875A96" w:rsidRDefault="00875A96" w:rsidP="00875A96">
            <w:pPr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</w:pPr>
            <w:r w:rsidRPr="00875A96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>282</w:t>
            </w:r>
            <w:r w:rsidRPr="00875A96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ab/>
              <w:t>Bijlage 'Restlevensduren bestaande weggedeelten'</w:t>
            </w:r>
          </w:p>
          <w:p w14:paraId="16179523" w14:textId="77777777" w:rsidR="00875A96" w:rsidRPr="00875A96" w:rsidRDefault="00875A96" w:rsidP="00875A96">
            <w:pPr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</w:pPr>
            <w:r w:rsidRPr="00875A96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>283</w:t>
            </w:r>
            <w:r w:rsidRPr="00875A96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ab/>
              <w:t>Projectspecifieke Bijlage 'Specificatie Wegdekken'</w:t>
            </w:r>
          </w:p>
          <w:p w14:paraId="21C12061" w14:textId="77777777" w:rsidR="00875A96" w:rsidRPr="00875A96" w:rsidRDefault="00875A96" w:rsidP="00875A96">
            <w:pPr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</w:pPr>
            <w:r w:rsidRPr="00875A96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>284</w:t>
            </w:r>
            <w:r w:rsidRPr="00875A96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ab/>
              <w:t>Projectspecifieke Bijlage 'Specificaties Profielverbetering'</w:t>
            </w:r>
          </w:p>
          <w:p w14:paraId="0903F9B7" w14:textId="77777777" w:rsidR="00875A96" w:rsidRPr="00DE059C" w:rsidRDefault="00875A96" w:rsidP="00875A96">
            <w:pPr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</w:pPr>
            <w:r w:rsidRPr="00DE059C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>285</w:t>
            </w:r>
            <w:r w:rsidRPr="00DE059C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ab/>
              <w:t>Projectspecifieke Bijlage 'Uit te voeren  maatregelen en locaties'</w:t>
            </w:r>
          </w:p>
          <w:p w14:paraId="2C04F5A8" w14:textId="0D3775A5" w:rsidR="00DE059C" w:rsidRPr="00DE059C" w:rsidRDefault="00DE059C" w:rsidP="00875A96">
            <w:pPr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</w:pPr>
            <w:r w:rsidRPr="0066447A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>286      Toelichting voor projectteams voor het toepassen van peleton aanpak 20240422</w:t>
            </w:r>
          </w:p>
          <w:p w14:paraId="788F981A" w14:textId="77777777" w:rsidR="00875A96" w:rsidRPr="00875A96" w:rsidRDefault="00875A96" w:rsidP="00875A96">
            <w:pPr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</w:pPr>
            <w:r w:rsidRPr="00875A96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>290</w:t>
            </w:r>
            <w:r w:rsidRPr="00875A96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ab/>
              <w:t>Specificaties doorgaand gewapend betonverhardingen versie 2022</w:t>
            </w:r>
          </w:p>
          <w:p w14:paraId="37CB073F" w14:textId="31DD6343" w:rsidR="00875A96" w:rsidRPr="00875A96" w:rsidRDefault="00875A96" w:rsidP="00875A96">
            <w:pPr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</w:pPr>
            <w:r w:rsidRPr="00875A96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>292</w:t>
            </w:r>
            <w:r w:rsidRPr="00875A96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ab/>
              <w:t xml:space="preserve">Schadebeoordeling- en Meetmethoden Bovenbouw versie </w:t>
            </w:r>
            <w:r w:rsidR="00BC3FF5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>4.0 Mei 2025</w:t>
            </w:r>
          </w:p>
          <w:p w14:paraId="02E1C1A6" w14:textId="77777777" w:rsidR="00875A96" w:rsidRPr="00875A96" w:rsidRDefault="00875A96" w:rsidP="00875A96">
            <w:pPr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</w:pPr>
            <w:r w:rsidRPr="00875A96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>293</w:t>
            </w:r>
            <w:r w:rsidRPr="00875A96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ab/>
              <w:t>Specificaties Ontwerp Asfaltverhardingen versie 2024</w:t>
            </w:r>
          </w:p>
          <w:p w14:paraId="29CEB4E7" w14:textId="5966135E" w:rsidR="00875A96" w:rsidRPr="00875A96" w:rsidRDefault="00875A96" w:rsidP="00875A96">
            <w:pPr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</w:pPr>
            <w:r w:rsidRPr="00875A96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>294</w:t>
            </w:r>
            <w:r w:rsidRPr="00875A96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ab/>
              <w:t xml:space="preserve">Verificatie Geschiktheid Wegenbouwmaterialen </w:t>
            </w:r>
            <w:r w:rsidR="00BC3FF5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>5.0 Mei 2025</w:t>
            </w:r>
          </w:p>
          <w:p w14:paraId="79FED337" w14:textId="16AE4A02" w:rsidR="00875A96" w:rsidRPr="00875A96" w:rsidRDefault="00875A96" w:rsidP="00875A96">
            <w:pPr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</w:pPr>
            <w:r w:rsidRPr="00875A96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>295</w:t>
            </w:r>
            <w:r w:rsidRPr="00875A96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ab/>
              <w:t xml:space="preserve">Verificatiemethoden Bovenbouw Versie </w:t>
            </w:r>
            <w:r w:rsidR="00BC3FF5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>7</w:t>
            </w:r>
          </w:p>
          <w:p w14:paraId="3FF9D8E5" w14:textId="77777777" w:rsidR="00875A96" w:rsidRPr="00875A96" w:rsidRDefault="00875A96" w:rsidP="00875A96">
            <w:pPr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</w:pPr>
            <w:r w:rsidRPr="00875A96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>296</w:t>
            </w:r>
            <w:r w:rsidRPr="00875A96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ab/>
              <w:t>Toelichting voor projectteams voor het toepassen van de pelotonaanpak 20240422</w:t>
            </w:r>
          </w:p>
          <w:p w14:paraId="6F02A307" w14:textId="77777777" w:rsidR="00875A96" w:rsidRPr="00875A96" w:rsidRDefault="00875A96" w:rsidP="00875A96">
            <w:pPr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</w:pPr>
          </w:p>
          <w:p w14:paraId="78FF1A81" w14:textId="1FCB0F42" w:rsidR="00846C41" w:rsidRPr="00875A96" w:rsidRDefault="00875A96" w:rsidP="00875A96">
            <w:pPr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</w:pPr>
            <w:r w:rsidRPr="00875A96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>299</w:t>
            </w:r>
            <w:r w:rsidRPr="00875A96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ab/>
              <w:t xml:space="preserve">INTERN RWS Eisen Bovenbouw all in met interne toelichtingen Versie </w:t>
            </w:r>
            <w:r w:rsidR="00BC3FF5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>7</w:t>
            </w:r>
          </w:p>
          <w:p w14:paraId="6DA8BF32" w14:textId="77777777" w:rsidR="009C7506" w:rsidRPr="00875A96" w:rsidRDefault="009C7506" w:rsidP="00846C41">
            <w:pPr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</w:pPr>
          </w:p>
        </w:tc>
      </w:tr>
      <w:tr w:rsidR="009C7506" w:rsidRPr="006F69FB" w14:paraId="2BF726F8" w14:textId="77777777" w:rsidTr="00E668C8">
        <w:tc>
          <w:tcPr>
            <w:tcW w:w="8780" w:type="dxa"/>
          </w:tcPr>
          <w:p w14:paraId="2A23B785" w14:textId="77777777" w:rsidR="009C7506" w:rsidRPr="00875A96" w:rsidRDefault="009C7506" w:rsidP="009C7506">
            <w:pPr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</w:pPr>
          </w:p>
          <w:p w14:paraId="3744355F" w14:textId="77777777" w:rsidR="009C7506" w:rsidRPr="00875A96" w:rsidRDefault="009C7506" w:rsidP="009C7506">
            <w:pPr>
              <w:rPr>
                <w:rFonts w:asciiTheme="minorHAnsi" w:hAnsiTheme="minorHAnsi"/>
                <w:b/>
                <w:color w:val="000000"/>
                <w:sz w:val="18"/>
                <w:szCs w:val="18"/>
                <w:lang w:val="nl-NL"/>
              </w:rPr>
            </w:pPr>
            <w:r w:rsidRPr="00875A96">
              <w:rPr>
                <w:rFonts w:asciiTheme="minorHAnsi" w:hAnsiTheme="minorHAnsi"/>
                <w:b/>
                <w:color w:val="000000"/>
                <w:sz w:val="18"/>
                <w:szCs w:val="18"/>
                <w:lang w:val="nl-NL"/>
              </w:rPr>
              <w:t>Zip-file:</w:t>
            </w:r>
            <w:r w:rsidRPr="00875A96">
              <w:rPr>
                <w:rFonts w:asciiTheme="minorHAnsi" w:hAnsiTheme="minorHAnsi"/>
                <w:b/>
                <w:color w:val="000000"/>
                <w:sz w:val="18"/>
                <w:szCs w:val="18"/>
                <w:lang w:val="nl-NL"/>
              </w:rPr>
              <w:tab/>
              <w:t>24 BOVENBOUW PCD</w:t>
            </w:r>
          </w:p>
          <w:p w14:paraId="4EC03F00" w14:textId="77777777" w:rsidR="009C7506" w:rsidRPr="00875A96" w:rsidRDefault="009C7506" w:rsidP="009C7506">
            <w:pPr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</w:pPr>
          </w:p>
          <w:p w14:paraId="403DB366" w14:textId="5E1F0793" w:rsidR="001443CF" w:rsidRPr="00875A96" w:rsidRDefault="001443CF" w:rsidP="001443CF">
            <w:pPr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</w:pPr>
            <w:r w:rsidRPr="00875A96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>01</w:t>
            </w:r>
            <w:r w:rsidRPr="00875A96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ab/>
              <w:t xml:space="preserve">Leeswijzer bij WW RWS 5518 Eisen aan componenten van de Rijksweg </w:t>
            </w:r>
            <w:r w:rsidR="00E37039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>mei 2025</w:t>
            </w:r>
          </w:p>
          <w:p w14:paraId="1A182613" w14:textId="77777777" w:rsidR="001443CF" w:rsidRPr="00875A96" w:rsidRDefault="001443CF" w:rsidP="001443CF">
            <w:pPr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</w:pPr>
            <w:r w:rsidRPr="00875A96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>02</w:t>
            </w:r>
            <w:r w:rsidRPr="00875A96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ab/>
              <w:t>Plaatje Systeemgrenzen Componenten van de Rijksweg feb 2021</w:t>
            </w:r>
          </w:p>
          <w:p w14:paraId="2B796E76" w14:textId="77777777" w:rsidR="009C7506" w:rsidRPr="00875A96" w:rsidRDefault="009C7506" w:rsidP="009C7506">
            <w:pPr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</w:pPr>
          </w:p>
          <w:p w14:paraId="06F27353" w14:textId="3796CDAC" w:rsidR="00875A96" w:rsidRPr="00875A96" w:rsidRDefault="00875A96" w:rsidP="00875A96">
            <w:pPr>
              <w:ind w:left="705" w:hanging="705"/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</w:pPr>
            <w:r w:rsidRPr="00875A96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>241</w:t>
            </w:r>
            <w:r w:rsidRPr="00875A96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ab/>
              <w:t xml:space="preserve">Handleiding voor gebruik Eisen Bovenbouw in PCD contracten Versie </w:t>
            </w:r>
            <w:r w:rsidR="00BC3FF5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>7</w:t>
            </w:r>
          </w:p>
          <w:p w14:paraId="1E3EDCEB" w14:textId="5364628B" w:rsidR="00875A96" w:rsidRPr="00875A96" w:rsidRDefault="00875A96" w:rsidP="00875A96">
            <w:pPr>
              <w:ind w:left="705" w:hanging="705"/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</w:pPr>
            <w:r w:rsidRPr="00875A96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>242</w:t>
            </w:r>
            <w:r w:rsidRPr="00875A96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ab/>
              <w:t xml:space="preserve">Eisen Bovenbouw PCD Versie </w:t>
            </w:r>
            <w:r w:rsidR="00BC3FF5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>7</w:t>
            </w:r>
          </w:p>
          <w:p w14:paraId="673CF04A" w14:textId="77777777" w:rsidR="00875A96" w:rsidRPr="00DE059C" w:rsidRDefault="00875A96" w:rsidP="00875A96">
            <w:pPr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</w:pPr>
            <w:r w:rsidRPr="00DE059C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>281</w:t>
            </w:r>
            <w:r w:rsidRPr="00DE059C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ab/>
              <w:t>Bijlage ‘Maximale MKI – waarde asfalt per ton’</w:t>
            </w:r>
          </w:p>
          <w:p w14:paraId="21C46E5B" w14:textId="77777777" w:rsidR="00875A96" w:rsidRPr="00DE059C" w:rsidRDefault="00875A96" w:rsidP="00875A96">
            <w:pPr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</w:pPr>
            <w:r w:rsidRPr="00DE059C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>283</w:t>
            </w:r>
            <w:r w:rsidRPr="00DE059C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ab/>
              <w:t>Projectspecifieke Bijlage 'Specificatie Wegdekken'</w:t>
            </w:r>
          </w:p>
          <w:p w14:paraId="766ED23E" w14:textId="00EF0930" w:rsidR="00DE059C" w:rsidRPr="00DE059C" w:rsidRDefault="00DE059C" w:rsidP="00875A96">
            <w:pPr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</w:pPr>
            <w:r w:rsidRPr="0066447A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>286      Toelichting voor projectteams voor het toepassen van peleton aanpak 20240422</w:t>
            </w:r>
          </w:p>
          <w:p w14:paraId="3E0E2D6C" w14:textId="77777777" w:rsidR="00875A96" w:rsidRPr="00875A96" w:rsidRDefault="00875A96" w:rsidP="00875A96">
            <w:pPr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</w:pPr>
            <w:r w:rsidRPr="00875A96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>290</w:t>
            </w:r>
            <w:r w:rsidRPr="00875A96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ab/>
              <w:t>Specificaties doorgaand gewapend betonverhardingen versie 2022</w:t>
            </w:r>
          </w:p>
          <w:p w14:paraId="40F16C90" w14:textId="6DB893D0" w:rsidR="00875A96" w:rsidRPr="00875A96" w:rsidRDefault="00875A96" w:rsidP="00875A96">
            <w:pPr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</w:pPr>
            <w:r w:rsidRPr="00875A96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>292</w:t>
            </w:r>
            <w:r w:rsidRPr="00875A96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ab/>
              <w:t xml:space="preserve">Schadebeoordeling- en Meetmethoden Bovenbouw versie </w:t>
            </w:r>
            <w:r w:rsidR="00BC3FF5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>4.0 Mei 2025</w:t>
            </w:r>
          </w:p>
          <w:p w14:paraId="08DEB279" w14:textId="77777777" w:rsidR="00875A96" w:rsidRPr="00875A96" w:rsidRDefault="00875A96" w:rsidP="00875A96">
            <w:pPr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</w:pPr>
            <w:r w:rsidRPr="00875A96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>293</w:t>
            </w:r>
            <w:r w:rsidRPr="00875A96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ab/>
              <w:t>Specificaties Ontwerp Asfaltverhardingen versie 2024</w:t>
            </w:r>
          </w:p>
          <w:p w14:paraId="62717D7C" w14:textId="6AB8C468" w:rsidR="00875A96" w:rsidRPr="00875A96" w:rsidRDefault="00875A96" w:rsidP="00875A96">
            <w:pPr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</w:pPr>
            <w:r w:rsidRPr="00875A96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>294</w:t>
            </w:r>
            <w:r w:rsidRPr="00875A96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ab/>
              <w:t xml:space="preserve">Verificatie Geschiktheid Wegenbouwmaterialen </w:t>
            </w:r>
            <w:r w:rsidR="00BC3FF5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>5.0 Mei 2025</w:t>
            </w:r>
          </w:p>
          <w:p w14:paraId="36E7DA5C" w14:textId="4C710D7E" w:rsidR="00875A96" w:rsidRPr="00875A96" w:rsidRDefault="00875A96" w:rsidP="00875A96">
            <w:pPr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</w:pPr>
            <w:r w:rsidRPr="00875A96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>295</w:t>
            </w:r>
            <w:r w:rsidRPr="00875A96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ab/>
              <w:t xml:space="preserve">Verificatiemethoden Bovenbouw Versie </w:t>
            </w:r>
            <w:r w:rsidR="00BC3FF5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>7</w:t>
            </w:r>
          </w:p>
          <w:p w14:paraId="77B0CCDE" w14:textId="77777777" w:rsidR="00875A96" w:rsidRPr="00875A96" w:rsidRDefault="00875A96" w:rsidP="00875A96">
            <w:pPr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</w:pPr>
            <w:r w:rsidRPr="00875A96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>296</w:t>
            </w:r>
            <w:r w:rsidRPr="00875A96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ab/>
              <w:t>Toelichting voor projectteams voor het toepassen van de pelotonaanpak 20240422</w:t>
            </w:r>
          </w:p>
          <w:p w14:paraId="54B04B7F" w14:textId="77777777" w:rsidR="00875A96" w:rsidRPr="00875A96" w:rsidRDefault="00875A96" w:rsidP="00875A96">
            <w:pPr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</w:pPr>
          </w:p>
          <w:p w14:paraId="4A3D501A" w14:textId="72C3ECFF" w:rsidR="00846C41" w:rsidRPr="00875A96" w:rsidRDefault="00875A96" w:rsidP="00875A96">
            <w:pPr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</w:pPr>
            <w:r w:rsidRPr="00875A96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>299</w:t>
            </w:r>
            <w:r w:rsidRPr="00875A96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ab/>
              <w:t xml:space="preserve">INTERN RWS Eisen Bovenbouw all in met interne toelichtingen Versie </w:t>
            </w:r>
            <w:r w:rsidR="00BC3FF5"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  <w:t>7</w:t>
            </w:r>
          </w:p>
          <w:p w14:paraId="2D36D787" w14:textId="77777777" w:rsidR="009C7506" w:rsidRPr="00875A96" w:rsidRDefault="009C7506" w:rsidP="00846C41">
            <w:pPr>
              <w:rPr>
                <w:rFonts w:asciiTheme="minorHAnsi" w:hAnsiTheme="minorHAnsi"/>
                <w:bCs/>
                <w:color w:val="000000"/>
                <w:sz w:val="18"/>
                <w:szCs w:val="18"/>
                <w:lang w:val="nl-NL"/>
              </w:rPr>
            </w:pPr>
          </w:p>
        </w:tc>
      </w:tr>
      <w:tr w:rsidR="00E668C8" w:rsidRPr="006F69FB" w14:paraId="270FB2BC" w14:textId="77777777" w:rsidTr="00E668C8">
        <w:tc>
          <w:tcPr>
            <w:tcW w:w="8780" w:type="dxa"/>
          </w:tcPr>
          <w:p w14:paraId="439EB22A" w14:textId="77777777" w:rsidR="009C7506" w:rsidRDefault="009C7506" w:rsidP="00E668C8">
            <w:pPr>
              <w:rPr>
                <w:rFonts w:asciiTheme="minorHAnsi" w:hAnsiTheme="minorHAnsi"/>
                <w:b/>
                <w:color w:val="000000"/>
                <w:sz w:val="18"/>
                <w:szCs w:val="18"/>
                <w:lang w:val="nl-NL"/>
              </w:rPr>
            </w:pPr>
          </w:p>
          <w:p w14:paraId="3A25C655" w14:textId="77777777" w:rsidR="00E668C8" w:rsidRPr="001C33F5" w:rsidRDefault="00E668C8" w:rsidP="00E668C8">
            <w:pPr>
              <w:rPr>
                <w:rFonts w:asciiTheme="minorHAnsi" w:hAnsiTheme="minorHAnsi"/>
                <w:b/>
                <w:color w:val="000000"/>
                <w:sz w:val="18"/>
                <w:szCs w:val="18"/>
                <w:lang w:val="nl-NL"/>
              </w:rPr>
            </w:pPr>
            <w:r w:rsidRPr="001C33F5">
              <w:rPr>
                <w:rFonts w:asciiTheme="minorHAnsi" w:hAnsiTheme="minorHAnsi"/>
                <w:b/>
                <w:color w:val="000000"/>
                <w:sz w:val="18"/>
                <w:szCs w:val="18"/>
                <w:lang w:val="nl-NL"/>
              </w:rPr>
              <w:t>Zip-file:</w:t>
            </w:r>
            <w:r w:rsidRPr="001C33F5">
              <w:rPr>
                <w:rFonts w:asciiTheme="minorHAnsi" w:hAnsiTheme="minorHAnsi"/>
                <w:b/>
                <w:color w:val="000000"/>
                <w:sz w:val="18"/>
                <w:szCs w:val="18"/>
                <w:lang w:val="nl-NL"/>
              </w:rPr>
              <w:tab/>
              <w:t>30 ONDERBOUW</w:t>
            </w:r>
          </w:p>
          <w:p w14:paraId="563672E2" w14:textId="77777777" w:rsidR="00E668C8" w:rsidRDefault="00E668C8" w:rsidP="00E668C8">
            <w:pPr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</w:pPr>
          </w:p>
          <w:p w14:paraId="01E2374D" w14:textId="217FB48B" w:rsidR="001443CF" w:rsidRPr="00E668C8" w:rsidRDefault="001443CF" w:rsidP="001443CF">
            <w:pPr>
              <w:rPr>
                <w:rFonts w:asciiTheme="minorHAnsi" w:hAnsiTheme="minorHAnsi"/>
                <w:b/>
                <w:color w:val="000000"/>
                <w:sz w:val="18"/>
                <w:szCs w:val="18"/>
                <w:lang w:val="nl-NL"/>
              </w:rPr>
            </w:pPr>
            <w:r w:rsidRPr="00E668C8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01</w:t>
            </w:r>
            <w:r w:rsidRPr="00E668C8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ab/>
            </w:r>
            <w:r w:rsidRPr="00B75A32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 xml:space="preserve">Leeswijzer bij WW RWS 5518 Eisen aan componenten van de Rijksweg </w:t>
            </w:r>
            <w:r w:rsidR="00BC3FF5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mei 2025</w:t>
            </w:r>
          </w:p>
          <w:p w14:paraId="5E70275D" w14:textId="77777777" w:rsidR="001443CF" w:rsidRDefault="001443CF" w:rsidP="001443CF">
            <w:pPr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</w:pPr>
            <w:r w:rsidRPr="00E668C8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02</w:t>
            </w:r>
            <w:r w:rsidRPr="00E668C8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ab/>
            </w:r>
            <w:r w:rsidRPr="00B75A32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Plaatje Systeemgrenzen Componenten van de Rijksweg feb 2021</w:t>
            </w:r>
          </w:p>
          <w:p w14:paraId="0FA302F1" w14:textId="77777777" w:rsidR="00447EA8" w:rsidRDefault="00447EA8" w:rsidP="00447EA8">
            <w:pPr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</w:pPr>
          </w:p>
          <w:p w14:paraId="7BB48E18" w14:textId="2B20957F" w:rsidR="00E63518" w:rsidRPr="00E63518" w:rsidRDefault="00E63518" w:rsidP="00E63518">
            <w:pPr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</w:pPr>
            <w:r w:rsidRPr="00E63518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31</w:t>
            </w:r>
            <w:r w:rsidRPr="00E63518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ab/>
              <w:t xml:space="preserve">Handleiding voor gebruik Eisen Onderbouw in contracten Versie </w:t>
            </w:r>
            <w:r w:rsidR="00875A96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10</w:t>
            </w:r>
          </w:p>
          <w:p w14:paraId="58BC37E9" w14:textId="4CBED256" w:rsidR="00E63518" w:rsidRPr="00E63518" w:rsidRDefault="00E63518" w:rsidP="00E63518">
            <w:pPr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</w:pPr>
            <w:r w:rsidRPr="00E63518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32</w:t>
            </w:r>
            <w:r w:rsidRPr="00E63518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ab/>
              <w:t xml:space="preserve">Eisen Onderbouw Versie </w:t>
            </w:r>
            <w:r w:rsidR="00875A96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10</w:t>
            </w:r>
          </w:p>
          <w:p w14:paraId="47B9D5F6" w14:textId="187F4958" w:rsidR="009C7506" w:rsidRPr="00E63518" w:rsidRDefault="00E63518" w:rsidP="00E63518">
            <w:pPr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</w:pPr>
            <w:r w:rsidRPr="00E63518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33</w:t>
            </w:r>
            <w:r w:rsidRPr="00E63518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ab/>
              <w:t xml:space="preserve">Specificaties kerende constructies van gewapende grond Versie </w:t>
            </w:r>
            <w:r w:rsidR="00875A96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4</w:t>
            </w:r>
          </w:p>
          <w:p w14:paraId="3F5222EC" w14:textId="77777777" w:rsidR="009C7506" w:rsidRDefault="009C7506" w:rsidP="00447EA8">
            <w:pPr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</w:pPr>
          </w:p>
          <w:p w14:paraId="4D12886F" w14:textId="77777777" w:rsidR="009C7506" w:rsidRDefault="009C7506" w:rsidP="00447EA8">
            <w:pPr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</w:pPr>
          </w:p>
          <w:p w14:paraId="78853E24" w14:textId="77777777" w:rsidR="00875A96" w:rsidRDefault="00875A96" w:rsidP="00447EA8">
            <w:pPr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</w:pPr>
          </w:p>
          <w:p w14:paraId="5B08D5DA" w14:textId="77777777" w:rsidR="005A34C8" w:rsidRDefault="005A34C8" w:rsidP="00447EA8">
            <w:pPr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</w:pPr>
          </w:p>
          <w:p w14:paraId="7D00E9A1" w14:textId="77777777" w:rsidR="005A34C8" w:rsidRDefault="005A34C8" w:rsidP="00447EA8">
            <w:pPr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</w:pPr>
          </w:p>
        </w:tc>
      </w:tr>
      <w:tr w:rsidR="00E668C8" w:rsidRPr="00BE14AC" w14:paraId="4506974B" w14:textId="77777777" w:rsidTr="00E668C8">
        <w:tc>
          <w:tcPr>
            <w:tcW w:w="8780" w:type="dxa"/>
          </w:tcPr>
          <w:p w14:paraId="2048A9D8" w14:textId="77777777" w:rsidR="009C7506" w:rsidRDefault="009C7506" w:rsidP="00E668C8">
            <w:pPr>
              <w:rPr>
                <w:rFonts w:asciiTheme="minorHAnsi" w:hAnsiTheme="minorHAnsi"/>
                <w:b/>
                <w:color w:val="000000"/>
                <w:sz w:val="18"/>
                <w:szCs w:val="18"/>
                <w:lang w:val="nl-NL"/>
              </w:rPr>
            </w:pPr>
          </w:p>
          <w:p w14:paraId="1EA88B41" w14:textId="77777777" w:rsidR="00E668C8" w:rsidRPr="001C33F5" w:rsidRDefault="00E668C8" w:rsidP="00E668C8">
            <w:pPr>
              <w:rPr>
                <w:rFonts w:asciiTheme="minorHAnsi" w:hAnsiTheme="minorHAnsi"/>
                <w:b/>
                <w:color w:val="000000"/>
                <w:sz w:val="18"/>
                <w:szCs w:val="18"/>
                <w:lang w:val="nl-NL"/>
              </w:rPr>
            </w:pPr>
            <w:r w:rsidRPr="001C33F5">
              <w:rPr>
                <w:rFonts w:asciiTheme="minorHAnsi" w:hAnsiTheme="minorHAnsi"/>
                <w:b/>
                <w:color w:val="000000"/>
                <w:sz w:val="18"/>
                <w:szCs w:val="18"/>
                <w:lang w:val="nl-NL"/>
              </w:rPr>
              <w:t>Zip-file:</w:t>
            </w:r>
            <w:r w:rsidRPr="001C33F5">
              <w:rPr>
                <w:rFonts w:asciiTheme="minorHAnsi" w:hAnsiTheme="minorHAnsi"/>
                <w:b/>
                <w:color w:val="000000"/>
                <w:sz w:val="18"/>
                <w:szCs w:val="18"/>
                <w:lang w:val="nl-NL"/>
              </w:rPr>
              <w:tab/>
              <w:t>40 VOERTUIGKERING</w:t>
            </w:r>
          </w:p>
          <w:p w14:paraId="42F2F08A" w14:textId="77777777" w:rsidR="00E668C8" w:rsidRPr="001C33F5" w:rsidRDefault="00E668C8" w:rsidP="00E668C8">
            <w:pPr>
              <w:rPr>
                <w:rFonts w:asciiTheme="minorHAnsi" w:hAnsiTheme="minorHAnsi"/>
                <w:b/>
                <w:color w:val="000000"/>
                <w:sz w:val="18"/>
                <w:szCs w:val="18"/>
                <w:lang w:val="nl-NL"/>
              </w:rPr>
            </w:pPr>
          </w:p>
          <w:p w14:paraId="7D02B33F" w14:textId="28D5C9C2" w:rsidR="001443CF" w:rsidRPr="00E668C8" w:rsidRDefault="001443CF" w:rsidP="001443CF">
            <w:pPr>
              <w:rPr>
                <w:rFonts w:asciiTheme="minorHAnsi" w:hAnsiTheme="minorHAnsi"/>
                <w:b/>
                <w:color w:val="000000"/>
                <w:sz w:val="18"/>
                <w:szCs w:val="18"/>
                <w:lang w:val="nl-NL"/>
              </w:rPr>
            </w:pPr>
            <w:r w:rsidRPr="00E668C8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01</w:t>
            </w:r>
            <w:r w:rsidRPr="00E668C8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ab/>
            </w:r>
            <w:r w:rsidRPr="00B75A32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 xml:space="preserve">Leeswijzer bij WW RWS 5518 Eisen aan componenten van de Rijksweg </w:t>
            </w:r>
            <w:r w:rsidR="00BC3FF5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mei 2025</w:t>
            </w:r>
          </w:p>
          <w:p w14:paraId="6BA38546" w14:textId="77777777" w:rsidR="001443CF" w:rsidRDefault="001443CF" w:rsidP="001443CF">
            <w:pPr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</w:pPr>
            <w:r w:rsidRPr="00E668C8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02</w:t>
            </w:r>
            <w:r w:rsidRPr="00E668C8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ab/>
            </w:r>
            <w:r w:rsidRPr="00B75A32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Plaatje Systeemgrenzen Componenten van de Rijksweg feb 2021</w:t>
            </w:r>
          </w:p>
          <w:p w14:paraId="7B3CC556" w14:textId="77777777" w:rsidR="00BE14AC" w:rsidRDefault="00BE14AC" w:rsidP="00BE14AC">
            <w:pPr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</w:pPr>
          </w:p>
          <w:p w14:paraId="656B7EA2" w14:textId="6CAC6063" w:rsidR="00E63518" w:rsidRPr="00E63518" w:rsidRDefault="00E63518" w:rsidP="00E63518">
            <w:pPr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</w:pPr>
            <w:r w:rsidRPr="00E63518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41</w:t>
            </w:r>
            <w:r w:rsidRPr="00E63518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ab/>
              <w:t xml:space="preserve">Handleiding voor gebruik Eisen Voertuigkering in contracten Versie </w:t>
            </w:r>
            <w:r w:rsidR="00875A96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4</w:t>
            </w:r>
          </w:p>
          <w:p w14:paraId="67E5F992" w14:textId="49E99B70" w:rsidR="001443CF" w:rsidRPr="00E63518" w:rsidRDefault="00E63518" w:rsidP="00E63518">
            <w:pPr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</w:pPr>
            <w:r w:rsidRPr="00E63518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42</w:t>
            </w:r>
            <w:r w:rsidRPr="00E63518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ab/>
              <w:t xml:space="preserve">Eisen Voertuigkering Versie </w:t>
            </w:r>
            <w:r w:rsidR="00875A96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4</w:t>
            </w:r>
          </w:p>
          <w:p w14:paraId="7CA44561" w14:textId="77777777" w:rsidR="0050086B" w:rsidRDefault="0050086B" w:rsidP="00447EA8">
            <w:pPr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</w:pPr>
          </w:p>
        </w:tc>
      </w:tr>
      <w:tr w:rsidR="00E668C8" w:rsidRPr="00C710AC" w14:paraId="20791867" w14:textId="77777777" w:rsidTr="00E668C8">
        <w:tc>
          <w:tcPr>
            <w:tcW w:w="8780" w:type="dxa"/>
          </w:tcPr>
          <w:p w14:paraId="28E6F83B" w14:textId="77777777" w:rsidR="009C7506" w:rsidRDefault="009C7506" w:rsidP="00E668C8">
            <w:pPr>
              <w:rPr>
                <w:rFonts w:asciiTheme="minorHAnsi" w:hAnsiTheme="minorHAnsi"/>
                <w:b/>
                <w:color w:val="000000"/>
                <w:sz w:val="18"/>
                <w:szCs w:val="18"/>
                <w:lang w:val="nl-NL"/>
              </w:rPr>
            </w:pPr>
          </w:p>
          <w:p w14:paraId="3FCDBD0F" w14:textId="77777777" w:rsidR="00E668C8" w:rsidRPr="001C33F5" w:rsidRDefault="00E668C8" w:rsidP="00E668C8">
            <w:pPr>
              <w:rPr>
                <w:rFonts w:asciiTheme="minorHAnsi" w:hAnsiTheme="minorHAnsi"/>
                <w:b/>
                <w:color w:val="000000"/>
                <w:sz w:val="18"/>
                <w:szCs w:val="18"/>
                <w:lang w:val="nl-NL"/>
              </w:rPr>
            </w:pPr>
            <w:r w:rsidRPr="001C33F5">
              <w:rPr>
                <w:rFonts w:asciiTheme="minorHAnsi" w:hAnsiTheme="minorHAnsi"/>
                <w:b/>
                <w:color w:val="000000"/>
                <w:sz w:val="18"/>
                <w:szCs w:val="18"/>
                <w:lang w:val="nl-NL"/>
              </w:rPr>
              <w:t>Zip-file:</w:t>
            </w:r>
            <w:r w:rsidRPr="001C33F5">
              <w:rPr>
                <w:rFonts w:asciiTheme="minorHAnsi" w:hAnsiTheme="minorHAnsi"/>
                <w:b/>
                <w:color w:val="000000"/>
                <w:sz w:val="18"/>
                <w:szCs w:val="18"/>
                <w:lang w:val="nl-NL"/>
              </w:rPr>
              <w:tab/>
              <w:t>60 BERM</w:t>
            </w:r>
          </w:p>
          <w:p w14:paraId="52DAC92E" w14:textId="77777777" w:rsidR="00E668C8" w:rsidRDefault="00E668C8" w:rsidP="00E668C8">
            <w:pPr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</w:pPr>
          </w:p>
          <w:p w14:paraId="2E64D6A8" w14:textId="2EED85AF" w:rsidR="001443CF" w:rsidRPr="00E668C8" w:rsidRDefault="001443CF" w:rsidP="001443CF">
            <w:pPr>
              <w:rPr>
                <w:rFonts w:asciiTheme="minorHAnsi" w:hAnsiTheme="minorHAnsi"/>
                <w:b/>
                <w:color w:val="000000"/>
                <w:sz w:val="18"/>
                <w:szCs w:val="18"/>
                <w:lang w:val="nl-NL"/>
              </w:rPr>
            </w:pPr>
            <w:r w:rsidRPr="00E668C8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01</w:t>
            </w:r>
            <w:r w:rsidRPr="00E668C8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ab/>
            </w:r>
            <w:r w:rsidRPr="00B75A32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 xml:space="preserve">Leeswijzer bij WW RWS 5518 Eisen aan componenten van de Rijksweg </w:t>
            </w:r>
            <w:r w:rsidR="00BC3FF5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mei 2025</w:t>
            </w:r>
          </w:p>
          <w:p w14:paraId="6D8BC8EA" w14:textId="77777777" w:rsidR="001443CF" w:rsidRDefault="001443CF" w:rsidP="001443CF">
            <w:pPr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</w:pPr>
            <w:r w:rsidRPr="00E668C8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02</w:t>
            </w:r>
            <w:r w:rsidRPr="00E668C8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ab/>
            </w:r>
            <w:r w:rsidRPr="00B75A32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Plaatje Systeemgrenzen Componenten van de Rijksweg feb 2021</w:t>
            </w:r>
          </w:p>
          <w:p w14:paraId="26A7A9B4" w14:textId="77777777" w:rsidR="00447EA8" w:rsidRDefault="00447EA8" w:rsidP="00447EA8">
            <w:pPr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</w:pPr>
          </w:p>
          <w:p w14:paraId="09261910" w14:textId="1C7DDC0B" w:rsidR="00E63518" w:rsidRPr="00E63518" w:rsidRDefault="00E63518" w:rsidP="00E63518">
            <w:pPr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</w:pPr>
            <w:r w:rsidRPr="00E63518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61</w:t>
            </w:r>
            <w:r w:rsidRPr="00E63518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ab/>
              <w:t xml:space="preserve">Handleiding voor gebruik Eisen Berm in contracten Versie </w:t>
            </w:r>
            <w:r w:rsidR="00875A96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10</w:t>
            </w:r>
          </w:p>
          <w:p w14:paraId="159C36E8" w14:textId="53131EB3" w:rsidR="001443CF" w:rsidRPr="00E63518" w:rsidRDefault="00E63518" w:rsidP="00E63518">
            <w:pPr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</w:pPr>
            <w:r w:rsidRPr="00E63518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62</w:t>
            </w:r>
            <w:r w:rsidRPr="00E63518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ab/>
              <w:t xml:space="preserve">Eisen Berm Versie </w:t>
            </w:r>
            <w:r w:rsidR="00875A96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10</w:t>
            </w:r>
          </w:p>
          <w:p w14:paraId="24F32FAF" w14:textId="77777777" w:rsidR="00447EA8" w:rsidRDefault="00447EA8" w:rsidP="00447EA8">
            <w:pPr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</w:pPr>
          </w:p>
        </w:tc>
      </w:tr>
      <w:tr w:rsidR="00E668C8" w:rsidRPr="009518C3" w14:paraId="1B4D6652" w14:textId="77777777" w:rsidTr="00E668C8">
        <w:tc>
          <w:tcPr>
            <w:tcW w:w="8780" w:type="dxa"/>
          </w:tcPr>
          <w:p w14:paraId="60A9FA5D" w14:textId="77777777" w:rsidR="009C7506" w:rsidRDefault="009C7506" w:rsidP="00E668C8">
            <w:pPr>
              <w:rPr>
                <w:rFonts w:asciiTheme="minorHAnsi" w:hAnsiTheme="minorHAnsi"/>
                <w:b/>
                <w:color w:val="000000"/>
                <w:sz w:val="18"/>
                <w:szCs w:val="18"/>
                <w:lang w:val="nl-NL"/>
              </w:rPr>
            </w:pPr>
          </w:p>
          <w:p w14:paraId="73F69E8B" w14:textId="77777777" w:rsidR="00E668C8" w:rsidRPr="001C33F5" w:rsidRDefault="00E668C8" w:rsidP="00E668C8">
            <w:pPr>
              <w:rPr>
                <w:rFonts w:asciiTheme="minorHAnsi" w:hAnsiTheme="minorHAnsi"/>
                <w:b/>
                <w:color w:val="000000"/>
                <w:sz w:val="18"/>
                <w:szCs w:val="18"/>
                <w:lang w:val="nl-NL"/>
              </w:rPr>
            </w:pPr>
            <w:r w:rsidRPr="001C33F5">
              <w:rPr>
                <w:rFonts w:asciiTheme="minorHAnsi" w:hAnsiTheme="minorHAnsi"/>
                <w:b/>
                <w:color w:val="000000"/>
                <w:sz w:val="18"/>
                <w:szCs w:val="18"/>
                <w:lang w:val="nl-NL"/>
              </w:rPr>
              <w:t>Zip-file:</w:t>
            </w:r>
            <w:r w:rsidRPr="001C33F5">
              <w:rPr>
                <w:rFonts w:asciiTheme="minorHAnsi" w:hAnsiTheme="minorHAnsi"/>
                <w:b/>
                <w:color w:val="000000"/>
                <w:sz w:val="18"/>
                <w:szCs w:val="18"/>
                <w:lang w:val="nl-NL"/>
              </w:rPr>
              <w:tab/>
              <w:t>70 HEMELWATERAFVOERSYSTEEM</w:t>
            </w:r>
          </w:p>
          <w:p w14:paraId="572D35C1" w14:textId="77777777" w:rsidR="00E668C8" w:rsidRDefault="00E668C8" w:rsidP="00E668C8">
            <w:pPr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</w:pPr>
          </w:p>
          <w:p w14:paraId="7C73FF4E" w14:textId="1FA4C1DB" w:rsidR="001443CF" w:rsidRPr="00E668C8" w:rsidRDefault="001443CF" w:rsidP="001443CF">
            <w:pPr>
              <w:rPr>
                <w:rFonts w:asciiTheme="minorHAnsi" w:hAnsiTheme="minorHAnsi"/>
                <w:b/>
                <w:color w:val="000000"/>
                <w:sz w:val="18"/>
                <w:szCs w:val="18"/>
                <w:lang w:val="nl-NL"/>
              </w:rPr>
            </w:pPr>
            <w:r w:rsidRPr="00E668C8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01</w:t>
            </w:r>
            <w:r w:rsidRPr="00E668C8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ab/>
            </w:r>
            <w:r w:rsidRPr="00B75A32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 xml:space="preserve">Leeswijzer bij WW RWS 5518 Eisen aan componenten van de Rijksweg </w:t>
            </w:r>
            <w:r w:rsidR="00BC3FF5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mei 2025</w:t>
            </w:r>
          </w:p>
          <w:p w14:paraId="09165D82" w14:textId="77777777" w:rsidR="001443CF" w:rsidRDefault="001443CF" w:rsidP="001443CF">
            <w:pPr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</w:pPr>
            <w:r w:rsidRPr="00E668C8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02</w:t>
            </w:r>
            <w:r w:rsidRPr="00E668C8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ab/>
            </w:r>
            <w:r w:rsidRPr="00B75A32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Plaatje Systeemgrenzen Componenten van de Rijksweg feb 2021</w:t>
            </w:r>
          </w:p>
          <w:p w14:paraId="3A0DF59B" w14:textId="77777777" w:rsidR="00447EA8" w:rsidRDefault="00447EA8" w:rsidP="00447EA8">
            <w:pPr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</w:pPr>
          </w:p>
          <w:p w14:paraId="449409AF" w14:textId="77777777" w:rsidR="00E63518" w:rsidRPr="00E63518" w:rsidRDefault="00E63518" w:rsidP="00E63518">
            <w:pPr>
              <w:ind w:left="705" w:hanging="705"/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</w:pPr>
            <w:r w:rsidRPr="00E63518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71</w:t>
            </w:r>
            <w:r w:rsidRPr="00E63518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ab/>
              <w:t>Handleiding voor gebruik Eisen HWA Aardebaan Versie 6</w:t>
            </w:r>
          </w:p>
          <w:p w14:paraId="7E445843" w14:textId="77777777" w:rsidR="001443CF" w:rsidRPr="00E63518" w:rsidRDefault="00E63518" w:rsidP="00E63518">
            <w:pPr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</w:pPr>
            <w:r w:rsidRPr="00E63518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72</w:t>
            </w:r>
            <w:r w:rsidRPr="00E63518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ab/>
              <w:t>Eisen HWA Aardebaan Versie 6</w:t>
            </w:r>
          </w:p>
          <w:p w14:paraId="1EFAEC71" w14:textId="77777777" w:rsidR="00447EA8" w:rsidRDefault="00447EA8" w:rsidP="00447EA8">
            <w:pPr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</w:pPr>
          </w:p>
        </w:tc>
      </w:tr>
    </w:tbl>
    <w:p w14:paraId="035B2545" w14:textId="77777777" w:rsidR="00FA7A1B" w:rsidRDefault="00FA7A1B" w:rsidP="0018292A">
      <w:pPr>
        <w:rPr>
          <w:rFonts w:asciiTheme="minorHAnsi" w:hAnsiTheme="minorHAnsi"/>
          <w:color w:val="000000"/>
          <w:sz w:val="18"/>
          <w:szCs w:val="18"/>
          <w:lang w:val="nl-NL"/>
        </w:rPr>
      </w:pPr>
    </w:p>
    <w:p w14:paraId="5AB1747F" w14:textId="77777777" w:rsidR="004512B8" w:rsidRPr="00E668C8" w:rsidRDefault="004512B8" w:rsidP="004512B8">
      <w:pPr>
        <w:rPr>
          <w:rFonts w:asciiTheme="minorHAnsi" w:hAnsiTheme="minorHAnsi"/>
          <w:b/>
          <w:color w:val="000000"/>
          <w:sz w:val="18"/>
          <w:szCs w:val="18"/>
          <w:lang w:val="nl-NL"/>
        </w:rPr>
      </w:pPr>
    </w:p>
    <w:sectPr w:rsidR="004512B8" w:rsidRPr="00E668C8">
      <w:headerReference w:type="default" r:id="rId22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5F0C96" w14:textId="77777777" w:rsidR="00C549A9" w:rsidRDefault="00C549A9" w:rsidP="0088501B">
      <w:r>
        <w:separator/>
      </w:r>
    </w:p>
  </w:endnote>
  <w:endnote w:type="continuationSeparator" w:id="0">
    <w:p w14:paraId="508AB994" w14:textId="77777777" w:rsidR="00C549A9" w:rsidRDefault="00C549A9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C003A4" w14:textId="77777777" w:rsidR="00C549A9" w:rsidRDefault="00C549A9" w:rsidP="0088501B">
      <w:r>
        <w:separator/>
      </w:r>
    </w:p>
  </w:footnote>
  <w:footnote w:type="continuationSeparator" w:id="0">
    <w:p w14:paraId="59AE4E15" w14:textId="77777777" w:rsidR="00C549A9" w:rsidRDefault="00C549A9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8A30D" w14:textId="3B3B3997" w:rsidR="00C5313C" w:rsidRDefault="00E37039" w:rsidP="00333C1C">
    <w:pPr>
      <w:pStyle w:val="Koptekst"/>
      <w:jc w:val="right"/>
    </w:pPr>
    <w:r>
      <w:t>02-05-2025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72F0942"/>
    <w:multiLevelType w:val="hybridMultilevel"/>
    <w:tmpl w:val="2E62AE9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95513E"/>
    <w:multiLevelType w:val="multilevel"/>
    <w:tmpl w:val="06962652"/>
    <w:numStyleLink w:val="Lijststijl"/>
  </w:abstractNum>
  <w:abstractNum w:abstractNumId="14" w15:restartNumberingAfterBreak="0">
    <w:nsid w:val="24516E18"/>
    <w:multiLevelType w:val="hybridMultilevel"/>
    <w:tmpl w:val="C9487DFE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6F82458"/>
    <w:multiLevelType w:val="multilevel"/>
    <w:tmpl w:val="6A8E5BD4"/>
    <w:numStyleLink w:val="Stijl2"/>
  </w:abstractNum>
  <w:abstractNum w:abstractNumId="17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1653D5"/>
    <w:multiLevelType w:val="multilevel"/>
    <w:tmpl w:val="A4700AB0"/>
    <w:lvl w:ilvl="0">
      <w:start w:val="1"/>
      <w:numFmt w:val="bullet"/>
      <w:pStyle w:val="Lijstalinea1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31CB79D8"/>
    <w:multiLevelType w:val="multilevel"/>
    <w:tmpl w:val="06962652"/>
    <w:numStyleLink w:val="Lijststijl"/>
  </w:abstractNum>
  <w:abstractNum w:abstractNumId="20" w15:restartNumberingAfterBreak="0">
    <w:nsid w:val="31E853D2"/>
    <w:multiLevelType w:val="multilevel"/>
    <w:tmpl w:val="06962652"/>
    <w:numStyleLink w:val="Lijststijl"/>
  </w:abstractNum>
  <w:abstractNum w:abstractNumId="21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6A6389A"/>
    <w:multiLevelType w:val="multilevel"/>
    <w:tmpl w:val="6A8E5BD4"/>
    <w:numStyleLink w:val="Stijl2"/>
  </w:abstractNum>
  <w:abstractNum w:abstractNumId="23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FF6F67"/>
    <w:multiLevelType w:val="multilevel"/>
    <w:tmpl w:val="1B2CBC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7DB631B"/>
    <w:multiLevelType w:val="multilevel"/>
    <w:tmpl w:val="06962652"/>
    <w:numStyleLink w:val="Lijststijl"/>
  </w:abstractNum>
  <w:abstractNum w:abstractNumId="26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8" w15:restartNumberingAfterBreak="0">
    <w:nsid w:val="57F053AB"/>
    <w:multiLevelType w:val="multilevel"/>
    <w:tmpl w:val="35D81F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9F720EE"/>
    <w:multiLevelType w:val="hybridMultilevel"/>
    <w:tmpl w:val="9E2205B6"/>
    <w:lvl w:ilvl="0" w:tplc="7976456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0" w15:restartNumberingAfterBreak="0">
    <w:nsid w:val="5CAF5D0D"/>
    <w:multiLevelType w:val="multilevel"/>
    <w:tmpl w:val="06962652"/>
    <w:numStyleLink w:val="Lijststijl"/>
  </w:abstractNum>
  <w:abstractNum w:abstractNumId="31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6977AF"/>
    <w:multiLevelType w:val="hybridMultilevel"/>
    <w:tmpl w:val="596051E0"/>
    <w:lvl w:ilvl="0" w:tplc="5DC817E6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050C84"/>
    <w:multiLevelType w:val="multilevel"/>
    <w:tmpl w:val="06962652"/>
    <w:numStyleLink w:val="Lijststijl"/>
  </w:abstractNum>
  <w:num w:numId="1" w16cid:durableId="1809200504">
    <w:abstractNumId w:val="9"/>
  </w:num>
  <w:num w:numId="2" w16cid:durableId="1259875480">
    <w:abstractNumId w:val="11"/>
  </w:num>
  <w:num w:numId="3" w16cid:durableId="1598978489">
    <w:abstractNumId w:val="30"/>
  </w:num>
  <w:num w:numId="4" w16cid:durableId="1944874696">
    <w:abstractNumId w:val="10"/>
  </w:num>
  <w:num w:numId="5" w16cid:durableId="366951739">
    <w:abstractNumId w:val="16"/>
  </w:num>
  <w:num w:numId="6" w16cid:durableId="160197491">
    <w:abstractNumId w:val="19"/>
  </w:num>
  <w:num w:numId="7" w16cid:durableId="1169172958">
    <w:abstractNumId w:val="2"/>
  </w:num>
  <w:num w:numId="8" w16cid:durableId="1472090526">
    <w:abstractNumId w:val="1"/>
  </w:num>
  <w:num w:numId="9" w16cid:durableId="253973725">
    <w:abstractNumId w:val="0"/>
  </w:num>
  <w:num w:numId="10" w16cid:durableId="1090736014">
    <w:abstractNumId w:val="7"/>
  </w:num>
  <w:num w:numId="11" w16cid:durableId="627319874">
    <w:abstractNumId w:val="5"/>
  </w:num>
  <w:num w:numId="12" w16cid:durableId="8220017">
    <w:abstractNumId w:val="5"/>
  </w:num>
  <w:num w:numId="13" w16cid:durableId="751388339">
    <w:abstractNumId w:val="31"/>
  </w:num>
  <w:num w:numId="14" w16cid:durableId="1490440092">
    <w:abstractNumId w:val="3"/>
  </w:num>
  <w:num w:numId="15" w16cid:durableId="604656732">
    <w:abstractNumId w:val="17"/>
  </w:num>
  <w:num w:numId="16" w16cid:durableId="2039619368">
    <w:abstractNumId w:val="23"/>
  </w:num>
  <w:num w:numId="17" w16cid:durableId="521476251">
    <w:abstractNumId w:val="8"/>
  </w:num>
  <w:num w:numId="18" w16cid:durableId="741174756">
    <w:abstractNumId w:val="20"/>
  </w:num>
  <w:num w:numId="19" w16cid:durableId="1481194321">
    <w:abstractNumId w:val="33"/>
  </w:num>
  <w:num w:numId="20" w16cid:durableId="1559976080">
    <w:abstractNumId w:val="13"/>
  </w:num>
  <w:num w:numId="21" w16cid:durableId="864631421">
    <w:abstractNumId w:val="22"/>
  </w:num>
  <w:num w:numId="22" w16cid:durableId="1991471553">
    <w:abstractNumId w:val="25"/>
  </w:num>
  <w:num w:numId="23" w16cid:durableId="526451017">
    <w:abstractNumId w:val="18"/>
  </w:num>
  <w:num w:numId="24" w16cid:durableId="579144551">
    <w:abstractNumId w:val="27"/>
  </w:num>
  <w:num w:numId="25" w16cid:durableId="1004170201">
    <w:abstractNumId w:val="26"/>
  </w:num>
  <w:num w:numId="26" w16cid:durableId="693002559">
    <w:abstractNumId w:val="6"/>
  </w:num>
  <w:num w:numId="27" w16cid:durableId="1610896222">
    <w:abstractNumId w:val="15"/>
  </w:num>
  <w:num w:numId="28" w16cid:durableId="868954861">
    <w:abstractNumId w:val="21"/>
  </w:num>
  <w:num w:numId="29" w16cid:durableId="100147469">
    <w:abstractNumId w:val="4"/>
  </w:num>
  <w:num w:numId="30" w16cid:durableId="1166821417">
    <w:abstractNumId w:val="14"/>
  </w:num>
  <w:num w:numId="31" w16cid:durableId="818961698">
    <w:abstractNumId w:val="12"/>
  </w:num>
  <w:num w:numId="32" w16cid:durableId="466975983">
    <w:abstractNumId w:val="32"/>
  </w:num>
  <w:num w:numId="33" w16cid:durableId="626811533">
    <w:abstractNumId w:val="24"/>
  </w:num>
  <w:num w:numId="34" w16cid:durableId="1954820005">
    <w:abstractNumId w:val="28"/>
  </w:num>
  <w:num w:numId="35" w16cid:durableId="153519453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5D3F"/>
    <w:rsid w:val="00026822"/>
    <w:rsid w:val="000746ED"/>
    <w:rsid w:val="00086130"/>
    <w:rsid w:val="000E1F3B"/>
    <w:rsid w:val="001443CF"/>
    <w:rsid w:val="00152EE4"/>
    <w:rsid w:val="0018292A"/>
    <w:rsid w:val="001A1CA9"/>
    <w:rsid w:val="001C33F5"/>
    <w:rsid w:val="001D6F03"/>
    <w:rsid w:val="00241548"/>
    <w:rsid w:val="002A6578"/>
    <w:rsid w:val="002B1092"/>
    <w:rsid w:val="002B1A19"/>
    <w:rsid w:val="002E0FD2"/>
    <w:rsid w:val="002F30EB"/>
    <w:rsid w:val="00310658"/>
    <w:rsid w:val="00315558"/>
    <w:rsid w:val="00333C1C"/>
    <w:rsid w:val="00381249"/>
    <w:rsid w:val="0038549E"/>
    <w:rsid w:val="003C4BF2"/>
    <w:rsid w:val="003E5D3F"/>
    <w:rsid w:val="003E7B39"/>
    <w:rsid w:val="0040142D"/>
    <w:rsid w:val="0040571B"/>
    <w:rsid w:val="00425C67"/>
    <w:rsid w:val="00447EA8"/>
    <w:rsid w:val="00450447"/>
    <w:rsid w:val="004512B8"/>
    <w:rsid w:val="00470254"/>
    <w:rsid w:val="004A374A"/>
    <w:rsid w:val="004B0EA1"/>
    <w:rsid w:val="004D2AF6"/>
    <w:rsid w:val="004D3902"/>
    <w:rsid w:val="004D766D"/>
    <w:rsid w:val="004F0D7B"/>
    <w:rsid w:val="0050086B"/>
    <w:rsid w:val="005A2D32"/>
    <w:rsid w:val="005A34C8"/>
    <w:rsid w:val="005A4FBE"/>
    <w:rsid w:val="005B1BB5"/>
    <w:rsid w:val="005C1E01"/>
    <w:rsid w:val="005D2CF1"/>
    <w:rsid w:val="005E046F"/>
    <w:rsid w:val="006006F5"/>
    <w:rsid w:val="006329B8"/>
    <w:rsid w:val="0066447A"/>
    <w:rsid w:val="006D2E66"/>
    <w:rsid w:val="006F42D7"/>
    <w:rsid w:val="006F69FB"/>
    <w:rsid w:val="0073653F"/>
    <w:rsid w:val="00746554"/>
    <w:rsid w:val="00746EA3"/>
    <w:rsid w:val="00752CE4"/>
    <w:rsid w:val="00783113"/>
    <w:rsid w:val="00790E2B"/>
    <w:rsid w:val="007C4115"/>
    <w:rsid w:val="007E61BC"/>
    <w:rsid w:val="007F1416"/>
    <w:rsid w:val="007F4AEA"/>
    <w:rsid w:val="008150EF"/>
    <w:rsid w:val="00835A05"/>
    <w:rsid w:val="00846C41"/>
    <w:rsid w:val="00854AC3"/>
    <w:rsid w:val="00855D7E"/>
    <w:rsid w:val="00866C97"/>
    <w:rsid w:val="00875A96"/>
    <w:rsid w:val="00880BF4"/>
    <w:rsid w:val="0088501B"/>
    <w:rsid w:val="008869BF"/>
    <w:rsid w:val="008E3581"/>
    <w:rsid w:val="00905289"/>
    <w:rsid w:val="00935EE2"/>
    <w:rsid w:val="009518C3"/>
    <w:rsid w:val="00990CC7"/>
    <w:rsid w:val="009B2944"/>
    <w:rsid w:val="009C5CF5"/>
    <w:rsid w:val="009C7506"/>
    <w:rsid w:val="00A12A4D"/>
    <w:rsid w:val="00A156E9"/>
    <w:rsid w:val="00A16A53"/>
    <w:rsid w:val="00A32591"/>
    <w:rsid w:val="00A5350C"/>
    <w:rsid w:val="00A77ABF"/>
    <w:rsid w:val="00A863E9"/>
    <w:rsid w:val="00AB6CCB"/>
    <w:rsid w:val="00AC2CD3"/>
    <w:rsid w:val="00AD5207"/>
    <w:rsid w:val="00AD6B1E"/>
    <w:rsid w:val="00AF5563"/>
    <w:rsid w:val="00B022C4"/>
    <w:rsid w:val="00B559E9"/>
    <w:rsid w:val="00B72222"/>
    <w:rsid w:val="00B75A32"/>
    <w:rsid w:val="00B80650"/>
    <w:rsid w:val="00B91785"/>
    <w:rsid w:val="00BC3FF5"/>
    <w:rsid w:val="00BD0491"/>
    <w:rsid w:val="00BE14AC"/>
    <w:rsid w:val="00C36FAA"/>
    <w:rsid w:val="00C454D6"/>
    <w:rsid w:val="00C5313C"/>
    <w:rsid w:val="00C549A9"/>
    <w:rsid w:val="00C710AC"/>
    <w:rsid w:val="00CA55CC"/>
    <w:rsid w:val="00CD70BB"/>
    <w:rsid w:val="00D02888"/>
    <w:rsid w:val="00D646E1"/>
    <w:rsid w:val="00D87187"/>
    <w:rsid w:val="00DA3555"/>
    <w:rsid w:val="00DC1DEB"/>
    <w:rsid w:val="00DC54B9"/>
    <w:rsid w:val="00DE059C"/>
    <w:rsid w:val="00DE7D7C"/>
    <w:rsid w:val="00E017B4"/>
    <w:rsid w:val="00E37039"/>
    <w:rsid w:val="00E63518"/>
    <w:rsid w:val="00E66404"/>
    <w:rsid w:val="00E668C8"/>
    <w:rsid w:val="00E87614"/>
    <w:rsid w:val="00E87BFB"/>
    <w:rsid w:val="00E945DC"/>
    <w:rsid w:val="00ED19EF"/>
    <w:rsid w:val="00ED7AB9"/>
    <w:rsid w:val="00EE5BBE"/>
    <w:rsid w:val="00F57EFA"/>
    <w:rsid w:val="00F65492"/>
    <w:rsid w:val="00F848BA"/>
    <w:rsid w:val="00FA7A1B"/>
    <w:rsid w:val="00FB0705"/>
    <w:rsid w:val="00FB0847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99D81"/>
  <w15:docId w15:val="{A06A45FA-925E-4AEE-A67D-CED7874C0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8869BF"/>
    <w:rPr>
      <w:rFonts w:ascii="V&amp;W Syntax (Adobe)" w:eastAsia="Times New Roman" w:hAnsi="V&amp;W Syntax (Adobe)" w:cs="Times New Roman"/>
      <w:sz w:val="24"/>
      <w:szCs w:val="24"/>
      <w:lang w:val="en-US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ascii="Verdana" w:eastAsiaTheme="majorEastAsia" w:hAnsi="Verdana" w:cstheme="majorBidi"/>
      <w:bCs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ascii="Verdana" w:eastAsiaTheme="majorEastAsia" w:hAnsi="Verdan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ascii="Verdana" w:eastAsiaTheme="majorEastAsia" w:hAnsi="Verdan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ascii="Verdana" w:eastAsiaTheme="majorEastAsia" w:hAnsi="Verdan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73653F"/>
    <w:pPr>
      <w:ind w:left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3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73653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qFormat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4F81BD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character" w:styleId="Hyperlink">
    <w:name w:val="Hyperlink"/>
    <w:rsid w:val="003E5D3F"/>
    <w:rPr>
      <w:color w:val="0000FF"/>
      <w:u w:val="single"/>
    </w:rPr>
  </w:style>
  <w:style w:type="paragraph" w:styleId="Normaalweb">
    <w:name w:val="Normal (Web)"/>
    <w:basedOn w:val="Standaard"/>
    <w:uiPriority w:val="99"/>
    <w:semiHidden/>
    <w:unhideWhenUsed/>
    <w:rsid w:val="004F0D7B"/>
    <w:pPr>
      <w:spacing w:before="100" w:beforeAutospacing="1" w:after="100" w:afterAutospacing="1"/>
    </w:pPr>
    <w:rPr>
      <w:rFonts w:ascii="Times New Roman" w:hAnsi="Times New Roman"/>
      <w:lang w:val="nl-NL" w:eastAsia="nl-NL"/>
    </w:rPr>
  </w:style>
  <w:style w:type="character" w:styleId="GevolgdeHyperlink">
    <w:name w:val="FollowedHyperlink"/>
    <w:basedOn w:val="Standaardalinea-lettertype"/>
    <w:uiPriority w:val="99"/>
    <w:semiHidden/>
    <w:unhideWhenUsed/>
    <w:rsid w:val="00AC2CD3"/>
    <w:rPr>
      <w:color w:val="A90061" w:themeColor="followedHyperlink"/>
      <w:u w:val="single"/>
    </w:rPr>
  </w:style>
  <w:style w:type="paragraph" w:styleId="Revisie">
    <w:name w:val="Revision"/>
    <w:hidden/>
    <w:uiPriority w:val="99"/>
    <w:semiHidden/>
    <w:rsid w:val="00E37039"/>
    <w:rPr>
      <w:rFonts w:ascii="V&amp;W Syntax (Adobe)" w:eastAsia="Times New Roman" w:hAnsi="V&amp;W Syntax (Adobe)" w:cs="Times New Roman"/>
      <w:sz w:val="24"/>
      <w:szCs w:val="24"/>
      <w:lang w:val="en-US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4D390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4D3902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4D3902"/>
    <w:rPr>
      <w:rFonts w:ascii="V&amp;W Syntax (Adobe)" w:eastAsia="Times New Roman" w:hAnsi="V&amp;W Syntax (Adobe)" w:cs="Times New Roman"/>
      <w:sz w:val="20"/>
      <w:szCs w:val="20"/>
      <w:lang w:val="en-US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4D390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4D3902"/>
    <w:rPr>
      <w:rFonts w:ascii="V&amp;W Syntax (Adobe)" w:eastAsia="Times New Roman" w:hAnsi="V&amp;W Syntax (Adobe)" w:cs="Times New Roman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5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2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7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49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4763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28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6041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677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6711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rporate.intranet.rws.nl/Kennis_en_Expertise/Kennisvelden/Hoofdkennisveld_Project_en_Programma_management/Systems_Engineering/SE_standaarden/Stelsel_basisspecificaties_RWS/Overzicht_basisspecificaties/" TargetMode="External"/><Relationship Id="rId13" Type="http://schemas.openxmlformats.org/officeDocument/2006/relationships/hyperlink" Target="https://werkwijzer.cf-prod.intranet.rws.nl/link/standaard/5518" TargetMode="External"/><Relationship Id="rId18" Type="http://schemas.openxmlformats.org/officeDocument/2006/relationships/hyperlink" Target="https://werkwijzer.cf-prod.intranet.rws.nl/link/standaard/913" TargetMode="External"/><Relationship Id="rId3" Type="http://schemas.openxmlformats.org/officeDocument/2006/relationships/styles" Target="styles.xml"/><Relationship Id="rId21" Type="http://schemas.openxmlformats.org/officeDocument/2006/relationships/image" Target="media/image1.jpeg"/><Relationship Id="rId7" Type="http://schemas.openxmlformats.org/officeDocument/2006/relationships/endnotes" Target="endnotes.xml"/><Relationship Id="rId12" Type="http://schemas.openxmlformats.org/officeDocument/2006/relationships/hyperlink" Target="https://werkwijzer.cf-prod.intranet.rws.nl/link/standaard/5518" TargetMode="External"/><Relationship Id="rId17" Type="http://schemas.openxmlformats.org/officeDocument/2006/relationships/hyperlink" Target="https://werkwijzer.cf-prod.intranet.rws.nl/link/standaard/913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erkwijzer.cf-prod.intranet.rws.nl/link/standaard/5518" TargetMode="External"/><Relationship Id="rId20" Type="http://schemas.openxmlformats.org/officeDocument/2006/relationships/hyperlink" Target="https://werkwijzerrws.intranet.rws.nl/link/standaard/6203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erkwijzer.cf-prod.intranet.rws.nl/link/standaard/5518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erkwijzer.cf-prod.intranet.rws.nl/link/standaard/5518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erkwijzer.cf-prod.intranet.rws.nl/link/standaard/5518" TargetMode="External"/><Relationship Id="rId19" Type="http://schemas.openxmlformats.org/officeDocument/2006/relationships/hyperlink" Target="https://werkwijzer.cf-prod.intranet.rws.nl/link/standaard/91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erkwijzer.cf-prod.intranet.rws.nl/link/standaard/913" TargetMode="External"/><Relationship Id="rId14" Type="http://schemas.openxmlformats.org/officeDocument/2006/relationships/hyperlink" Target="https://werkwijzer.cf-prod.intranet.rws.nl/link/standaard/6020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Rijkswaterstaat">
  <a:themeElements>
    <a:clrScheme name="Rijkswaterstaat">
      <a:dk1>
        <a:srgbClr val="4F81BD"/>
      </a:dk1>
      <a:lt1>
        <a:sysClr val="window" lastClr="FFFFFF"/>
      </a:lt1>
      <a:dk2>
        <a:srgbClr val="000000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3CE081-F78E-45B6-8A5C-457BEA98C0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1586</Words>
  <Characters>8724</Characters>
  <Application>Microsoft Office Word</Application>
  <DocSecurity>4</DocSecurity>
  <Lines>72</Lines>
  <Paragraphs>20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10290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Kemperman, Martine (GPO)</dc:creator>
  <cp:lastModifiedBy>Mohan, Salil (RWS GPO)</cp:lastModifiedBy>
  <cp:revision>2</cp:revision>
  <dcterms:created xsi:type="dcterms:W3CDTF">2025-05-09T10:13:00Z</dcterms:created>
  <dcterms:modified xsi:type="dcterms:W3CDTF">2025-05-09T10:13:00Z</dcterms:modified>
</cp:coreProperties>
</file>